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4A400" w14:textId="77777777" w:rsidR="00B8531C" w:rsidRPr="003F6981" w:rsidRDefault="00B8531C" w:rsidP="00B8531C">
      <w:pPr>
        <w:widowControl w:val="0"/>
        <w:tabs>
          <w:tab w:val="left" w:pos="600"/>
          <w:tab w:val="left" w:pos="6660"/>
          <w:tab w:val="right" w:pos="9072"/>
        </w:tabs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F698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6AF48D88" w14:textId="77777777" w:rsidR="00A81D37" w:rsidRPr="00825D3B" w:rsidRDefault="008F3F35" w:rsidP="00A81D37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F698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3F698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3F698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A81D37" w:rsidRPr="00825D3B">
        <w:rPr>
          <w:rFonts w:asciiTheme="minorHAnsi" w:hAnsiTheme="minorHAnsi" w:cstheme="minorHAnsi"/>
          <w:b/>
          <w:bCs/>
          <w:sz w:val="22"/>
          <w:szCs w:val="22"/>
        </w:rPr>
        <w:t xml:space="preserve">Załącznik nr 1 do </w:t>
      </w:r>
      <w:r w:rsidR="00944866" w:rsidRPr="00825D3B">
        <w:rPr>
          <w:rFonts w:asciiTheme="minorHAnsi" w:hAnsiTheme="minorHAnsi" w:cstheme="minorHAnsi"/>
          <w:b/>
          <w:bCs/>
          <w:sz w:val="22"/>
          <w:szCs w:val="22"/>
        </w:rPr>
        <w:t>SWZ</w:t>
      </w:r>
    </w:p>
    <w:p w14:paraId="42E68C39" w14:textId="77777777" w:rsidR="00A81D37" w:rsidRPr="003F6981" w:rsidRDefault="00A81D37" w:rsidP="00A81D3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9E3D40" w14:textId="77777777" w:rsidR="00A81D37" w:rsidRPr="003F6981" w:rsidRDefault="00A81D37" w:rsidP="00A81D3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4EA09239" w14:textId="77777777" w:rsidR="00A81D37" w:rsidRPr="003F6981" w:rsidRDefault="00A81D37" w:rsidP="00A81D3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16639C" w14:textId="77777777" w:rsidR="00A81D37" w:rsidRPr="003F6981" w:rsidRDefault="00A81D37" w:rsidP="00A81D37">
      <w:pPr>
        <w:ind w:left="496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52F81569" w14:textId="77777777" w:rsidR="00A81D37" w:rsidRPr="003F6981" w:rsidRDefault="00944866" w:rsidP="00944866">
      <w:pPr>
        <w:ind w:left="496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Centrum Administracyjne Pieczy Zastępczej</w:t>
      </w:r>
    </w:p>
    <w:p w14:paraId="125A50C3" w14:textId="77777777" w:rsidR="00A81D37" w:rsidRPr="003F6981" w:rsidRDefault="00A81D37" w:rsidP="00A81D37">
      <w:pPr>
        <w:ind w:left="4962"/>
        <w:jc w:val="center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90-159 Łódź ul. Małachowskiego 74</w:t>
      </w:r>
    </w:p>
    <w:p w14:paraId="2DD91232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B9BDB55" w14:textId="77777777" w:rsidR="00A81D37" w:rsidRPr="00633AB7" w:rsidRDefault="00A81D37" w:rsidP="00633AB7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3F6981">
        <w:rPr>
          <w:rFonts w:asciiTheme="minorHAnsi" w:hAnsiTheme="minorHAnsi" w:cstheme="minorHAnsi"/>
          <w:sz w:val="22"/>
          <w:szCs w:val="22"/>
        </w:rPr>
        <w:tab/>
      </w:r>
      <w:r w:rsidRPr="003F6981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Dotyczy postępowania </w:t>
      </w:r>
      <w:r w:rsidR="00633AB7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o udzielenie zamówienia publicznego</w:t>
      </w:r>
      <w:r w:rsidRPr="003F6981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na  </w:t>
      </w:r>
      <w:r w:rsidR="00633AB7" w:rsidRPr="000F048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„zorganizowanie kolonii  letnich dla maksymalnie 120 uczestników  projektu  „Разом - wsparcie integracji obywateli państw trzecich”</w:t>
      </w:r>
      <w:r w:rsidR="00633AB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3F6981">
        <w:rPr>
          <w:rFonts w:asciiTheme="minorHAnsi" w:hAnsiTheme="minorHAnsi" w:cstheme="minorHAnsi"/>
          <w:color w:val="00000A"/>
          <w:sz w:val="22"/>
          <w:szCs w:val="22"/>
        </w:rPr>
        <w:t>przedkładam/y niniejszą ofertę:</w:t>
      </w:r>
    </w:p>
    <w:p w14:paraId="253A3D8C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657EC77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DANE WYKONAWCY:</w:t>
      </w:r>
    </w:p>
    <w:p w14:paraId="36176B72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 xml:space="preserve">1) Osoba upoważniona do reprezentowania Wykonawcy/ów i podpisująca ofertę: </w:t>
      </w:r>
    </w:p>
    <w:p w14:paraId="3B81C291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C11F975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2)  Wykonawca/Wykonawcy …………………………………………………………………………………………………………....</w:t>
      </w:r>
    </w:p>
    <w:p w14:paraId="589BF3F7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……………………………………………………………………………………………………………………………………………………..…..</w:t>
      </w:r>
    </w:p>
    <w:p w14:paraId="71EB2B4F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……………………………………………………………………………………………………………………………………………………..…..</w:t>
      </w:r>
    </w:p>
    <w:p w14:paraId="65E97B12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Adres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..</w:t>
      </w:r>
    </w:p>
    <w:p w14:paraId="492347AB" w14:textId="60131BF0" w:rsidR="00A81D37" w:rsidRPr="003F6981" w:rsidRDefault="00506BB9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A81D37" w:rsidRPr="003F6981">
        <w:rPr>
          <w:rFonts w:asciiTheme="minorHAnsi" w:hAnsiTheme="minorHAnsi" w:cstheme="minorHAnsi"/>
          <w:sz w:val="22"/>
          <w:szCs w:val="22"/>
        </w:rPr>
        <w:t>) Numer REGON: …………………………………………………………………………………………………………………………….</w:t>
      </w:r>
    </w:p>
    <w:p w14:paraId="698134B3" w14:textId="6C655FB1" w:rsidR="00A81D37" w:rsidRPr="003F6981" w:rsidRDefault="00506BB9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A81D37" w:rsidRPr="003F6981">
        <w:rPr>
          <w:rFonts w:asciiTheme="minorHAnsi" w:hAnsiTheme="minorHAnsi" w:cstheme="minorHAnsi"/>
          <w:sz w:val="22"/>
          <w:szCs w:val="22"/>
        </w:rPr>
        <w:t>) Numer NIP:………………………………………………………………………………………………………………………..………..</w:t>
      </w:r>
    </w:p>
    <w:p w14:paraId="1CCF9F1B" w14:textId="32EC8DFB" w:rsidR="00A81D37" w:rsidRPr="003F6981" w:rsidRDefault="00506BB9" w:rsidP="00A81D3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A81D37" w:rsidRPr="003F6981">
        <w:rPr>
          <w:rFonts w:asciiTheme="minorHAnsi" w:hAnsiTheme="minorHAnsi" w:cstheme="minorHAnsi"/>
          <w:sz w:val="22"/>
          <w:szCs w:val="22"/>
        </w:rPr>
        <w:t>) Osoba odpowiedzialna za kontakty z Zamawiającym: …………………………………………………………………………………………………………………………………………………….....</w:t>
      </w:r>
    </w:p>
    <w:p w14:paraId="64178DBF" w14:textId="498AEE43" w:rsidR="00A81D37" w:rsidRPr="003F6981" w:rsidRDefault="00506BB9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A81D37" w:rsidRPr="003F6981">
        <w:rPr>
          <w:rFonts w:asciiTheme="minorHAnsi" w:hAnsiTheme="minorHAnsi" w:cstheme="minorHAnsi"/>
          <w:sz w:val="22"/>
          <w:szCs w:val="22"/>
        </w:rPr>
        <w:t>) Dane teleadresowe na które należy przekazać korespondencję związaną z niniejszym postępowaniem:</w:t>
      </w:r>
    </w:p>
    <w:p w14:paraId="76A5C867" w14:textId="77777777" w:rsidR="00A81D37" w:rsidRPr="003F6981" w:rsidRDefault="009502F3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>
        <w:rPr>
          <w:rFonts w:asciiTheme="minorHAnsi" w:hAnsiTheme="minorHAnsi" w:cstheme="minorHAnsi"/>
          <w:sz w:val="22"/>
          <w:szCs w:val="22"/>
          <w:lang w:val="de-DE"/>
        </w:rPr>
        <w:t>a</w:t>
      </w:r>
      <w:r w:rsidR="00A81D37" w:rsidRPr="003F6981">
        <w:rPr>
          <w:rFonts w:asciiTheme="minorHAnsi" w:hAnsiTheme="minorHAnsi" w:cstheme="minorHAnsi"/>
          <w:sz w:val="22"/>
          <w:szCs w:val="22"/>
          <w:lang w:val="de-DE"/>
        </w:rPr>
        <w:t>. e-mail ……………………………………………………………………………………………………………………………………….…...</w:t>
      </w:r>
    </w:p>
    <w:p w14:paraId="51060676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b. numer telefonu ………………………………………………………………………………………………………………………….….</w:t>
      </w:r>
    </w:p>
    <w:p w14:paraId="6F32BE32" w14:textId="39694F7F" w:rsidR="00A81D37" w:rsidRPr="003F6981" w:rsidRDefault="00506BB9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A81D37" w:rsidRPr="003F6981">
        <w:rPr>
          <w:rFonts w:asciiTheme="minorHAnsi" w:hAnsiTheme="minorHAnsi" w:cstheme="minorHAnsi"/>
          <w:sz w:val="22"/>
          <w:szCs w:val="22"/>
        </w:rPr>
        <w:t>) Adres do korespondencji (jeżeli inny niż adres siedziby)</w:t>
      </w:r>
    </w:p>
    <w:p w14:paraId="08B7827F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……………………………………………………………………………………………………………………………………..………………..</w:t>
      </w:r>
    </w:p>
    <w:p w14:paraId="0315FF35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EC4926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CBF4026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00CE0A1" w14:textId="77777777" w:rsidR="00A81D37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912267B" w14:textId="77777777" w:rsidR="009502F3" w:rsidRDefault="009502F3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5AF3AF" w14:textId="77777777" w:rsidR="008027EA" w:rsidRDefault="008027EA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4434E24" w14:textId="77777777" w:rsidR="00636C97" w:rsidRDefault="00636C9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519B35B" w14:textId="77777777" w:rsidR="00636C97" w:rsidRPr="003F6981" w:rsidRDefault="00636C9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60290A2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B738A3E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lastRenderedPageBreak/>
        <w:t>OFEROWANY PRZEDMIOT ZAMÓWIENIA</w:t>
      </w:r>
      <w:r w:rsidRPr="003F6981">
        <w:rPr>
          <w:rFonts w:asciiTheme="minorHAnsi" w:hAnsiTheme="minorHAnsi" w:cstheme="minorHAnsi"/>
          <w:sz w:val="22"/>
          <w:szCs w:val="22"/>
        </w:rPr>
        <w:t>:</w:t>
      </w:r>
    </w:p>
    <w:p w14:paraId="5A8B3BDF" w14:textId="77777777" w:rsidR="00636C97" w:rsidRPr="00636C97" w:rsidRDefault="00636C97" w:rsidP="00636C97">
      <w:pPr>
        <w:numPr>
          <w:ilvl w:val="0"/>
          <w:numId w:val="3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6C97">
        <w:rPr>
          <w:rFonts w:asciiTheme="minorHAnsi" w:hAnsiTheme="minorHAnsi" w:cstheme="minorHAnsi"/>
          <w:sz w:val="22"/>
          <w:szCs w:val="22"/>
        </w:rPr>
        <w:t xml:space="preserve">Cena brutto winna zawierać wszelkie koszty, jakie Wykonawca poniesie </w:t>
      </w:r>
      <w:r w:rsidRPr="00636C97">
        <w:rPr>
          <w:rFonts w:asciiTheme="minorHAnsi" w:hAnsiTheme="minorHAnsi" w:cstheme="minorHAnsi"/>
          <w:sz w:val="22"/>
          <w:szCs w:val="22"/>
        </w:rPr>
        <w:br/>
        <w:t>w związku z realizacją zamówienia. Wyliczenie ceny brutto musi być dokonane zgodnie</w:t>
      </w:r>
      <w:r>
        <w:rPr>
          <w:rFonts w:asciiTheme="minorHAnsi" w:hAnsiTheme="minorHAnsi" w:cstheme="minorHAnsi"/>
          <w:sz w:val="22"/>
          <w:szCs w:val="22"/>
        </w:rPr>
        <w:br/>
      </w:r>
      <w:r w:rsidRPr="00636C97">
        <w:rPr>
          <w:rFonts w:asciiTheme="minorHAnsi" w:hAnsiTheme="minorHAnsi" w:cstheme="minorHAnsi"/>
          <w:sz w:val="22"/>
          <w:szCs w:val="22"/>
        </w:rPr>
        <w:t>z wytycznymi zawartymi w SWZ i opisem przedmiotu zamówienia.</w:t>
      </w:r>
    </w:p>
    <w:p w14:paraId="2A84C190" w14:textId="77777777" w:rsidR="00636C97" w:rsidRPr="00636C97" w:rsidRDefault="00636C97" w:rsidP="00636C97">
      <w:pPr>
        <w:numPr>
          <w:ilvl w:val="0"/>
          <w:numId w:val="3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6C97">
        <w:rPr>
          <w:rFonts w:asciiTheme="minorHAnsi" w:hAnsiTheme="minorHAnsi" w:cstheme="minorHAnsi"/>
          <w:sz w:val="22"/>
          <w:szCs w:val="22"/>
        </w:rPr>
        <w:t xml:space="preserve">Składam(y) ofertę na wykonanie przedmiotu zamówienia w zakresie określonym w SWZ </w:t>
      </w:r>
      <w:r>
        <w:rPr>
          <w:rFonts w:asciiTheme="minorHAnsi" w:hAnsiTheme="minorHAnsi" w:cstheme="minorHAnsi"/>
          <w:sz w:val="22"/>
          <w:szCs w:val="22"/>
        </w:rPr>
        <w:br/>
      </w:r>
      <w:r w:rsidRPr="00636C97">
        <w:rPr>
          <w:rFonts w:asciiTheme="minorHAnsi" w:hAnsiTheme="minorHAnsi" w:cstheme="minorHAnsi"/>
          <w:sz w:val="22"/>
          <w:szCs w:val="22"/>
        </w:rPr>
        <w:t>i gwarantuję(emy) wykonanie niniejszego zamówienia zgodnie z treścią: SWZ, wyjaśnień do SWZ oraz zmiany jej treści.</w:t>
      </w:r>
    </w:p>
    <w:p w14:paraId="42028C33" w14:textId="77777777" w:rsidR="00636C97" w:rsidRPr="00636C97" w:rsidRDefault="00636C97" w:rsidP="00636C97">
      <w:pPr>
        <w:numPr>
          <w:ilvl w:val="0"/>
          <w:numId w:val="3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6C97">
        <w:rPr>
          <w:rFonts w:asciiTheme="minorHAnsi" w:hAnsiTheme="minorHAnsi" w:cstheme="minorHAnsi"/>
          <w:b/>
          <w:bCs/>
          <w:sz w:val="22"/>
          <w:szCs w:val="22"/>
        </w:rPr>
        <w:t xml:space="preserve">Cena mojej (naszej) oferty za wykonanie przedmiotu zamówienia wynosi: </w:t>
      </w:r>
    </w:p>
    <w:p w14:paraId="76C96707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8263F7" w14:textId="77777777" w:rsidR="00A81D37" w:rsidRPr="003F6981" w:rsidRDefault="00A81D37" w:rsidP="00636C9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Łączna cena ofertowa netto ………………………………….</w:t>
      </w:r>
    </w:p>
    <w:p w14:paraId="5041CE46" w14:textId="77777777" w:rsidR="00A81D37" w:rsidRPr="003F6981" w:rsidRDefault="00A81D37" w:rsidP="00636C97">
      <w:pPr>
        <w:ind w:left="426"/>
        <w:rPr>
          <w:rFonts w:asciiTheme="minorHAnsi" w:hAnsiTheme="minorHAnsi" w:cstheme="minorHAnsi"/>
          <w:b/>
          <w:sz w:val="22"/>
          <w:szCs w:val="22"/>
        </w:rPr>
      </w:pPr>
    </w:p>
    <w:p w14:paraId="07934194" w14:textId="77777777" w:rsidR="00A81D37" w:rsidRPr="003F6981" w:rsidRDefault="00A81D37" w:rsidP="00636C97">
      <w:pPr>
        <w:ind w:left="426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Łączna cena ofertowa brutto PLN ………………………………………………………....</w:t>
      </w:r>
    </w:p>
    <w:p w14:paraId="37477EB1" w14:textId="77777777" w:rsidR="00A81D37" w:rsidRPr="003F6981" w:rsidRDefault="00A81D37" w:rsidP="00636C97">
      <w:pPr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D4216B" w14:textId="77777777" w:rsidR="00A81D37" w:rsidRPr="003F6981" w:rsidRDefault="00A81D37" w:rsidP="00636C97">
      <w:pPr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(słownie:…………………………………………………………………………………………………………………………………)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057BD3" w14:paraId="556D4B42" w14:textId="77777777" w:rsidTr="00057BD3">
        <w:tc>
          <w:tcPr>
            <w:tcW w:w="1842" w:type="dxa"/>
            <w:vAlign w:val="center"/>
          </w:tcPr>
          <w:p w14:paraId="0112ECE7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7BD3"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1842" w:type="dxa"/>
            <w:vAlign w:val="center"/>
          </w:tcPr>
          <w:p w14:paraId="4E170407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7BD3">
              <w:rPr>
                <w:rFonts w:asciiTheme="minorHAnsi" w:hAnsiTheme="minorHAnsi" w:cstheme="minorHAnsi"/>
                <w:b/>
                <w:sz w:val="22"/>
                <w:szCs w:val="22"/>
              </w:rPr>
              <w:t>Ilość uczestników kolonii</w:t>
            </w:r>
          </w:p>
        </w:tc>
        <w:tc>
          <w:tcPr>
            <w:tcW w:w="1842" w:type="dxa"/>
            <w:vAlign w:val="center"/>
          </w:tcPr>
          <w:p w14:paraId="64025D87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7B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netto</w:t>
            </w:r>
          </w:p>
          <w:p w14:paraId="49CAF94E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7BD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za udział 1 uczestnika w koloniach letnich</w:t>
            </w:r>
          </w:p>
        </w:tc>
        <w:tc>
          <w:tcPr>
            <w:tcW w:w="1843" w:type="dxa"/>
            <w:vAlign w:val="center"/>
          </w:tcPr>
          <w:p w14:paraId="0ACB0972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7B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brutto</w:t>
            </w:r>
          </w:p>
          <w:p w14:paraId="2A36014E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7BD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za udział 1 uczestnika w koloniach letnich</w:t>
            </w:r>
          </w:p>
        </w:tc>
        <w:tc>
          <w:tcPr>
            <w:tcW w:w="1843" w:type="dxa"/>
            <w:vAlign w:val="center"/>
          </w:tcPr>
          <w:p w14:paraId="74DCCB39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7BD3"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 [kol.2xkol.4]</w:t>
            </w:r>
          </w:p>
        </w:tc>
      </w:tr>
      <w:tr w:rsidR="00057BD3" w14:paraId="517555AF" w14:textId="77777777" w:rsidTr="00057BD3">
        <w:tc>
          <w:tcPr>
            <w:tcW w:w="1842" w:type="dxa"/>
          </w:tcPr>
          <w:p w14:paraId="5CECFF10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57BD3">
              <w:rPr>
                <w:rFonts w:asciiTheme="minorHAnsi" w:hAnsiTheme="minorHAnsi" w:cstheme="minorHAnsi"/>
                <w:sz w:val="16"/>
                <w:szCs w:val="16"/>
              </w:rPr>
              <w:t>Kol.1</w:t>
            </w:r>
          </w:p>
        </w:tc>
        <w:tc>
          <w:tcPr>
            <w:tcW w:w="1842" w:type="dxa"/>
          </w:tcPr>
          <w:p w14:paraId="0B01EBB9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57BD3">
              <w:rPr>
                <w:rFonts w:asciiTheme="minorHAnsi" w:hAnsiTheme="minorHAnsi" w:cstheme="minorHAnsi"/>
                <w:sz w:val="16"/>
                <w:szCs w:val="16"/>
              </w:rPr>
              <w:t>Kol.2</w:t>
            </w:r>
          </w:p>
        </w:tc>
        <w:tc>
          <w:tcPr>
            <w:tcW w:w="1842" w:type="dxa"/>
          </w:tcPr>
          <w:p w14:paraId="63BCC2B1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57BD3">
              <w:rPr>
                <w:rFonts w:asciiTheme="minorHAnsi" w:hAnsiTheme="minorHAnsi" w:cstheme="minorHAnsi"/>
                <w:sz w:val="16"/>
                <w:szCs w:val="16"/>
              </w:rPr>
              <w:t>Kol.3</w:t>
            </w:r>
          </w:p>
        </w:tc>
        <w:tc>
          <w:tcPr>
            <w:tcW w:w="1843" w:type="dxa"/>
          </w:tcPr>
          <w:p w14:paraId="5B85D9C4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57BD3">
              <w:rPr>
                <w:rFonts w:asciiTheme="minorHAnsi" w:hAnsiTheme="minorHAnsi" w:cstheme="minorHAnsi"/>
                <w:sz w:val="16"/>
                <w:szCs w:val="16"/>
              </w:rPr>
              <w:t>Kol.4</w:t>
            </w:r>
          </w:p>
        </w:tc>
        <w:tc>
          <w:tcPr>
            <w:tcW w:w="1843" w:type="dxa"/>
          </w:tcPr>
          <w:p w14:paraId="39000966" w14:textId="77777777" w:rsidR="00057BD3" w:rsidRPr="00057BD3" w:rsidRDefault="00057BD3" w:rsidP="00057BD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57BD3">
              <w:rPr>
                <w:rFonts w:asciiTheme="minorHAnsi" w:hAnsiTheme="minorHAnsi" w:cstheme="minorHAnsi"/>
                <w:sz w:val="16"/>
                <w:szCs w:val="16"/>
              </w:rPr>
              <w:t>Kol.5</w:t>
            </w:r>
          </w:p>
        </w:tc>
      </w:tr>
      <w:tr w:rsidR="00057BD3" w14:paraId="25FAD827" w14:textId="77777777" w:rsidTr="00057BD3">
        <w:tc>
          <w:tcPr>
            <w:tcW w:w="1842" w:type="dxa"/>
            <w:vAlign w:val="center"/>
          </w:tcPr>
          <w:p w14:paraId="1D650D4B" w14:textId="77777777" w:rsidR="00057BD3" w:rsidRDefault="00057BD3" w:rsidP="00057B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Organizacja koloni</w:t>
            </w:r>
            <w:r w:rsidR="009756C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letnich</w:t>
            </w:r>
          </w:p>
        </w:tc>
        <w:tc>
          <w:tcPr>
            <w:tcW w:w="1842" w:type="dxa"/>
            <w:vAlign w:val="center"/>
          </w:tcPr>
          <w:p w14:paraId="48BBAD3E" w14:textId="77777777" w:rsidR="00057BD3" w:rsidRDefault="00633AB7" w:rsidP="00057B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  <w:r w:rsidR="00057BD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  <w:tc>
          <w:tcPr>
            <w:tcW w:w="1842" w:type="dxa"/>
          </w:tcPr>
          <w:p w14:paraId="62F209CC" w14:textId="77777777" w:rsidR="00057BD3" w:rsidRDefault="00057BD3" w:rsidP="00A81D3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A6ED4FC" w14:textId="77777777" w:rsidR="00057BD3" w:rsidRDefault="00057BD3" w:rsidP="00A81D3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8EDCDBF" w14:textId="77777777" w:rsidR="00057BD3" w:rsidRDefault="00057BD3" w:rsidP="00A81D3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7BD3" w14:paraId="0362402D" w14:textId="77777777" w:rsidTr="00057BD3">
        <w:tc>
          <w:tcPr>
            <w:tcW w:w="7369" w:type="dxa"/>
            <w:gridSpan w:val="4"/>
          </w:tcPr>
          <w:p w14:paraId="234319C0" w14:textId="77777777" w:rsidR="00057BD3" w:rsidRPr="00057BD3" w:rsidRDefault="00057BD3" w:rsidP="00057B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7BD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Razem brutto: </w:t>
            </w:r>
          </w:p>
        </w:tc>
        <w:tc>
          <w:tcPr>
            <w:tcW w:w="1843" w:type="dxa"/>
          </w:tcPr>
          <w:p w14:paraId="603F9C76" w14:textId="77777777" w:rsidR="00057BD3" w:rsidRDefault="00057BD3" w:rsidP="00A81D3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44A1A3" w14:textId="77777777" w:rsidR="00A81D37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F9D942" w14:textId="77777777" w:rsidR="009502F3" w:rsidRPr="00633AB7" w:rsidRDefault="00057BD3" w:rsidP="00633AB7">
      <w:pPr>
        <w:spacing w:after="5" w:line="302" w:lineRule="auto"/>
        <w:jc w:val="both"/>
        <w:rPr>
          <w:rFonts w:ascii="Calibri" w:hAnsi="Calibri" w:cs="Calibri"/>
          <w:kern w:val="1"/>
          <w:sz w:val="22"/>
          <w:szCs w:val="22"/>
          <w:lang w:eastAsia="ar-SA"/>
        </w:rPr>
      </w:pPr>
      <w:r w:rsidRPr="00633AB7">
        <w:rPr>
          <w:rFonts w:ascii="Calibri" w:hAnsi="Calibri" w:cs="Calibri"/>
          <w:sz w:val="22"/>
          <w:szCs w:val="22"/>
        </w:rPr>
        <w:t>*Do wyboru najkorzystniejszej oferty, Wykonawca winien wycenić ofertę dla maksymalnie</w:t>
      </w:r>
      <w:r w:rsidR="00633AB7" w:rsidRPr="00633AB7">
        <w:rPr>
          <w:rFonts w:ascii="Calibri" w:eastAsia="Calibri" w:hAnsi="Calibri" w:cs="Calibri"/>
          <w:sz w:val="22"/>
          <w:szCs w:val="22"/>
        </w:rPr>
        <w:t xml:space="preserve"> 120</w:t>
      </w:r>
      <w:r w:rsidRPr="00633AB7">
        <w:rPr>
          <w:rFonts w:ascii="Calibri" w:eastAsia="Calibri" w:hAnsi="Calibri" w:cs="Calibri"/>
          <w:sz w:val="22"/>
          <w:szCs w:val="22"/>
        </w:rPr>
        <w:t xml:space="preserve"> osób. </w:t>
      </w:r>
      <w:r w:rsidR="00633AB7" w:rsidRPr="00633AB7">
        <w:rPr>
          <w:rFonts w:ascii="Calibri" w:hAnsi="Calibri" w:cs="Calibri"/>
          <w:kern w:val="1"/>
          <w:sz w:val="22"/>
          <w:szCs w:val="22"/>
          <w:lang w:eastAsia="ar-SA"/>
        </w:rPr>
        <w:t xml:space="preserve">Liczba osób skierowanych na kolonie może ulec zmianie tj. zmniejszyć  z zastrzeżeniem, że nie może być mniejsza niż 108 osób  bez prawa roszczeń ze strony Wykonawcy. Maksymalna ilość osób 120. </w:t>
      </w:r>
    </w:p>
    <w:p w14:paraId="06109A50" w14:textId="77777777" w:rsidR="00057BD3" w:rsidRPr="00633AB7" w:rsidRDefault="00057BD3" w:rsidP="009A49C7">
      <w:pPr>
        <w:rPr>
          <w:rFonts w:ascii="Calibri" w:hAnsi="Calibri" w:cs="Calibri"/>
          <w:sz w:val="22"/>
          <w:szCs w:val="22"/>
        </w:rPr>
      </w:pPr>
      <w:r w:rsidRPr="00633AB7">
        <w:rPr>
          <w:rFonts w:ascii="Calibri" w:hAnsi="Calibri" w:cs="Calibri"/>
          <w:sz w:val="22"/>
          <w:szCs w:val="22"/>
        </w:rPr>
        <w:t xml:space="preserve">Wynagrodzenie wynikać będzie z iloczynu rzeczywistej ilości dzieci przemnożonych przez stawkę za </w:t>
      </w:r>
      <w:r w:rsidR="00733361" w:rsidRPr="00633AB7">
        <w:rPr>
          <w:rFonts w:ascii="Calibri" w:hAnsi="Calibri" w:cs="Calibri"/>
          <w:sz w:val="22"/>
          <w:szCs w:val="22"/>
        </w:rPr>
        <w:t>jednego</w:t>
      </w:r>
      <w:r w:rsidRPr="00633AB7">
        <w:rPr>
          <w:rFonts w:ascii="Calibri" w:hAnsi="Calibri" w:cs="Calibri"/>
          <w:sz w:val="22"/>
          <w:szCs w:val="22"/>
        </w:rPr>
        <w:t xml:space="preserve"> uczestnika kolonii.</w:t>
      </w:r>
    </w:p>
    <w:p w14:paraId="45FCA0AA" w14:textId="77777777" w:rsidR="009A49C7" w:rsidRDefault="009A49C7" w:rsidP="009A49C7">
      <w:pPr>
        <w:rPr>
          <w:rFonts w:asciiTheme="minorHAnsi" w:hAnsiTheme="minorHAnsi" w:cstheme="minorHAnsi"/>
          <w:sz w:val="22"/>
          <w:szCs w:val="22"/>
        </w:rPr>
      </w:pPr>
      <w:r w:rsidRPr="00633AB7">
        <w:rPr>
          <w:rFonts w:ascii="Calibri" w:hAnsi="Calibri" w:cs="Calibri"/>
          <w:sz w:val="22"/>
          <w:szCs w:val="22"/>
        </w:rPr>
        <w:t>Łączna cena ofertowa stanowi całkowite wynagrodzenie Wykonawcy, uwzględniając</w:t>
      </w:r>
      <w:r w:rsidR="00733361" w:rsidRPr="00633AB7">
        <w:rPr>
          <w:rFonts w:ascii="Calibri" w:hAnsi="Calibri" w:cs="Calibri"/>
          <w:sz w:val="22"/>
          <w:szCs w:val="22"/>
        </w:rPr>
        <w:t>e</w:t>
      </w:r>
      <w:r w:rsidRPr="00633AB7">
        <w:rPr>
          <w:rFonts w:ascii="Calibri" w:hAnsi="Calibri" w:cs="Calibri"/>
          <w:sz w:val="22"/>
          <w:szCs w:val="22"/>
        </w:rPr>
        <w:t xml:space="preserve"> wszelkie koszty związane z realizacją przedmiotu zamówienia zgodnie z SWZ oraz wzorem umowy</w:t>
      </w:r>
      <w:r w:rsidRPr="009A49C7">
        <w:rPr>
          <w:rFonts w:asciiTheme="minorHAnsi" w:hAnsiTheme="minorHAnsi" w:cstheme="minorHAnsi"/>
          <w:sz w:val="22"/>
          <w:szCs w:val="22"/>
        </w:rPr>
        <w:t>.</w:t>
      </w:r>
    </w:p>
    <w:p w14:paraId="07AC7D0B" w14:textId="77777777" w:rsidR="009A49C7" w:rsidRPr="009A49C7" w:rsidRDefault="009A49C7" w:rsidP="009A49C7">
      <w:pPr>
        <w:rPr>
          <w:rFonts w:asciiTheme="minorHAnsi" w:hAnsiTheme="minorHAnsi" w:cstheme="minorHAnsi"/>
          <w:sz w:val="22"/>
          <w:szCs w:val="22"/>
        </w:rPr>
      </w:pPr>
    </w:p>
    <w:p w14:paraId="7F45B5F5" w14:textId="77777777" w:rsidR="00B203A9" w:rsidRPr="00EE0A3D" w:rsidRDefault="00B203A9" w:rsidP="00B203A9">
      <w:pPr>
        <w:numPr>
          <w:ilvl w:val="0"/>
          <w:numId w:val="21"/>
        </w:numPr>
        <w:tabs>
          <w:tab w:val="clear" w:pos="709"/>
        </w:tabs>
        <w:suppressAutoHyphens/>
        <w:ind w:left="426" w:hanging="426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</w:pPr>
      <w:r w:rsidRPr="00EE0A3D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w ramach </w:t>
      </w:r>
      <w:r w:rsidRPr="00EE0A3D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kryterium  - „zatrudnienie na podstawie stosunku pracy osoby/osób do 30. roku życia oraz po ukończeniu 50. roku życia posiadających status osoby poszukującej pracy, bez zatrudnienia”- „Z”</w:t>
      </w:r>
    </w:p>
    <w:p w14:paraId="3062633A" w14:textId="77777777" w:rsidR="00A81D37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9857F36" w14:textId="77777777" w:rsidR="00B203A9" w:rsidRDefault="00B203A9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Składając ofertę w niniejszym postępowaniu, oświadczam, że</w:t>
      </w:r>
    </w:p>
    <w:p w14:paraId="216E1DF9" w14:textId="77777777" w:rsidR="00B203A9" w:rsidRPr="00B203A9" w:rsidRDefault="00B203A9" w:rsidP="00B203A9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B66DD">
        <w:rPr>
          <w:rFonts w:ascii="Calibri" w:eastAsia="Calibri" w:hAnsi="Calibri" w:cs="Calibri"/>
          <w:b/>
          <w:color w:val="000000" w:themeColor="text1"/>
          <w:sz w:val="22"/>
          <w:szCs w:val="22"/>
          <w:u w:val="single"/>
        </w:rPr>
        <w:t>deklaruje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zatrudnienie </w:t>
      </w:r>
      <w:r w:rsidRPr="002B66D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na podstawie stosunku pracy </w:t>
      </w:r>
      <w:r>
        <w:rPr>
          <w:rFonts w:ascii="Calibri" w:hAnsi="Calibri" w:cs="Calibri"/>
          <w:bCs/>
          <w:color w:val="000000" w:themeColor="text1"/>
          <w:sz w:val="22"/>
          <w:szCs w:val="22"/>
        </w:rPr>
        <w:t>co najmniej 1 osoby</w:t>
      </w:r>
      <w:r w:rsidRPr="002B66D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do 30. roku życia </w:t>
      </w:r>
      <w:r>
        <w:rPr>
          <w:rFonts w:ascii="Calibri" w:hAnsi="Calibri" w:cs="Calibri"/>
          <w:bCs/>
          <w:color w:val="000000" w:themeColor="text1"/>
          <w:sz w:val="22"/>
          <w:szCs w:val="22"/>
        </w:rPr>
        <w:t xml:space="preserve">lub co najmniej 1 osoby </w:t>
      </w:r>
      <w:r w:rsidRPr="002B66DD">
        <w:rPr>
          <w:rFonts w:ascii="Calibri" w:hAnsi="Calibri" w:cs="Calibri"/>
          <w:bCs/>
          <w:color w:val="000000" w:themeColor="text1"/>
          <w:sz w:val="22"/>
          <w:szCs w:val="22"/>
        </w:rPr>
        <w:t>po ukończeniu 50. roku życia posiadających status osoby poszukującej pracy, bez zatrudnienia</w:t>
      </w:r>
    </w:p>
    <w:p w14:paraId="1880ADC1" w14:textId="77777777" w:rsidR="00B203A9" w:rsidRPr="00B203A9" w:rsidRDefault="00B203A9" w:rsidP="00B203A9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eastAsia="Calibri" w:hAnsi="Calibri" w:cs="Calibri"/>
          <w:b/>
          <w:color w:val="000000" w:themeColor="text1"/>
          <w:sz w:val="22"/>
          <w:szCs w:val="22"/>
          <w:u w:val="single"/>
        </w:rPr>
        <w:t xml:space="preserve">nie </w:t>
      </w:r>
      <w:r w:rsidRPr="00B203A9">
        <w:rPr>
          <w:rFonts w:ascii="Calibri" w:eastAsia="Calibri" w:hAnsi="Calibri" w:cs="Calibri"/>
          <w:b/>
          <w:color w:val="000000" w:themeColor="text1"/>
          <w:sz w:val="22"/>
          <w:szCs w:val="22"/>
          <w:u w:val="single"/>
        </w:rPr>
        <w:t>deklaruje</w:t>
      </w:r>
      <w:r w:rsidRPr="00B203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zatrudnienia </w:t>
      </w:r>
      <w:r w:rsidRPr="00B203A9">
        <w:rPr>
          <w:rFonts w:ascii="Calibri" w:hAnsi="Calibri" w:cs="Calibri"/>
          <w:bCs/>
          <w:color w:val="000000" w:themeColor="text1"/>
          <w:sz w:val="22"/>
          <w:szCs w:val="22"/>
        </w:rPr>
        <w:t>na podstawie stosunku pracy co najmniej 1 osoby do 30. roku życia lub po ukończeniu 50. roku życia posiadających status osoby poszukującej pracy, bez zatrudnienia</w:t>
      </w:r>
    </w:p>
    <w:p w14:paraId="1B9685DB" w14:textId="77777777" w:rsidR="00B203A9" w:rsidRDefault="00B203A9" w:rsidP="00B203A9">
      <w:pPr>
        <w:pStyle w:val="Akapitzlist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899D3A2" w14:textId="77777777" w:rsidR="00EE0A3D" w:rsidRDefault="00EE0A3D" w:rsidP="00B203A9">
      <w:pPr>
        <w:pStyle w:val="Akapitzlist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058ED15" w14:textId="77777777" w:rsidR="008105DA" w:rsidRPr="00EF5B7A" w:rsidRDefault="008105DA" w:rsidP="008105DA">
      <w:pPr>
        <w:widowControl w:val="0"/>
        <w:spacing w:line="276" w:lineRule="auto"/>
        <w:ind w:left="142"/>
        <w:rPr>
          <w:rFonts w:cs="Arial"/>
          <w:b/>
          <w:bCs/>
          <w:i/>
          <w:noProof/>
          <w:spacing w:val="-1"/>
          <w:sz w:val="22"/>
          <w:szCs w:val="22"/>
          <w:u w:val="single"/>
        </w:rPr>
      </w:pPr>
      <w:r w:rsidRPr="00EF5B7A">
        <w:rPr>
          <w:rFonts w:cs="Arial"/>
          <w:b/>
          <w:bCs/>
          <w:i/>
          <w:noProof/>
          <w:spacing w:val="-1"/>
          <w:sz w:val="22"/>
          <w:szCs w:val="22"/>
          <w:u w:val="single"/>
        </w:rPr>
        <w:lastRenderedPageBreak/>
        <w:t>Uwaga:</w:t>
      </w:r>
    </w:p>
    <w:p w14:paraId="2E8C0297" w14:textId="77777777" w:rsidR="008105DA" w:rsidRPr="008105DA" w:rsidRDefault="008105DA" w:rsidP="008105DA">
      <w:pPr>
        <w:jc w:val="both"/>
        <w:rPr>
          <w:rFonts w:ascii="Calibri" w:hAnsi="Calibri" w:cs="Calibri"/>
          <w:b/>
          <w:sz w:val="22"/>
          <w:szCs w:val="22"/>
        </w:rPr>
      </w:pPr>
      <w:bookmarkStart w:id="0" w:name="_Hlk139892854"/>
      <w:r w:rsidRPr="008105DA">
        <w:rPr>
          <w:rFonts w:cs="Arial"/>
          <w:bCs/>
          <w:i/>
          <w:noProof/>
          <w:spacing w:val="-1"/>
          <w:sz w:val="22"/>
          <w:szCs w:val="22"/>
          <w:lang w:eastAsia="en-US"/>
        </w:rPr>
        <w:t xml:space="preserve">W przypadku, kiedy Wykonawca nie zaznaczy żadnego z kwadratów lub zaznaczy więcej </w:t>
      </w:r>
      <w:r w:rsidRPr="008105DA">
        <w:rPr>
          <w:rFonts w:cs="Arial"/>
          <w:bCs/>
          <w:i/>
          <w:noProof/>
          <w:spacing w:val="-1"/>
          <w:sz w:val="22"/>
          <w:szCs w:val="22"/>
          <w:lang w:eastAsia="en-US"/>
        </w:rPr>
        <w:br/>
        <w:t xml:space="preserve">niż jeden kwadrat w kryterium oceny </w:t>
      </w:r>
      <w:r w:rsidRPr="008105DA">
        <w:rPr>
          <w:rFonts w:ascii="Calibri" w:hAnsi="Calibri" w:cs="Calibri"/>
          <w:b/>
          <w:bCs/>
          <w:i/>
          <w:color w:val="000000" w:themeColor="text1"/>
          <w:sz w:val="22"/>
          <w:szCs w:val="22"/>
        </w:rPr>
        <w:t xml:space="preserve">„zatrudnienie na podstawie stosunku pracy osoby/osób do 30. roku życia oraz po ukończeniu 50. roku życia posiadających status osoby poszukującej pracy, bez zatrudnienia” </w:t>
      </w:r>
      <w:r w:rsidRPr="008105DA">
        <w:rPr>
          <w:rFonts w:cs="Arial"/>
          <w:bCs/>
          <w:i/>
          <w:noProof/>
          <w:spacing w:val="-1"/>
          <w:sz w:val="22"/>
          <w:szCs w:val="22"/>
          <w:lang w:eastAsia="en-US"/>
        </w:rPr>
        <w:t xml:space="preserve">na karcie ocen zawartej powyżej, Zamawiający przyjmie, że Wykonawca nie deklaruje zatrudnienia </w:t>
      </w:r>
      <w:r w:rsidRPr="008105DA">
        <w:rPr>
          <w:rFonts w:ascii="Calibri" w:hAnsi="Calibri" w:cs="Calibri"/>
          <w:bCs/>
          <w:i/>
          <w:color w:val="000000" w:themeColor="text1"/>
          <w:sz w:val="22"/>
          <w:szCs w:val="22"/>
        </w:rPr>
        <w:t>co najmniej 1 osoby do 30. roku życia lub co najmniej 1 osoby po ukończeniu 50. roku życia posiadających status osoby poszukującej pracy, bez zatrudnienia</w:t>
      </w:r>
      <w:r w:rsidRPr="008105DA">
        <w:rPr>
          <w:rFonts w:cs="Arial"/>
          <w:bCs/>
          <w:i/>
          <w:noProof/>
          <w:spacing w:val="-1"/>
          <w:sz w:val="22"/>
          <w:szCs w:val="22"/>
          <w:lang w:eastAsia="en-US"/>
        </w:rPr>
        <w:t xml:space="preserve">, a w kryterium oceny </w:t>
      </w:r>
      <w:r w:rsidRPr="008105DA">
        <w:rPr>
          <w:rFonts w:ascii="Calibri" w:hAnsi="Calibri" w:cs="Calibri"/>
          <w:b/>
          <w:bCs/>
          <w:i/>
          <w:color w:val="000000" w:themeColor="text1"/>
          <w:sz w:val="22"/>
          <w:szCs w:val="22"/>
        </w:rPr>
        <w:t xml:space="preserve">„zatrudnienie na podstawie stosunku pracy osoby/osób do 30. roku życia oraz po ukończeniu 50. roku życia posiadających status osoby poszukującej pracy, bez zatrudnienia” </w:t>
      </w:r>
      <w:r w:rsidRPr="008105DA">
        <w:rPr>
          <w:rFonts w:cs="Arial"/>
          <w:bCs/>
          <w:i/>
          <w:noProof/>
          <w:spacing w:val="-1"/>
          <w:sz w:val="22"/>
          <w:szCs w:val="22"/>
          <w:lang w:eastAsia="en-US"/>
        </w:rPr>
        <w:t>otrzyma 0 pkt.</w:t>
      </w:r>
      <w:bookmarkEnd w:id="0"/>
    </w:p>
    <w:p w14:paraId="4C4C2B07" w14:textId="77777777" w:rsidR="008105DA" w:rsidRDefault="008105DA" w:rsidP="00B203A9">
      <w:pPr>
        <w:pStyle w:val="Akapitzlist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11B9305" w14:textId="77777777" w:rsidR="00191A69" w:rsidRPr="00EE0A3D" w:rsidRDefault="00B1212E" w:rsidP="00191A69">
      <w:pPr>
        <w:pStyle w:val="Akapitzlist"/>
        <w:numPr>
          <w:ilvl w:val="0"/>
          <w:numId w:val="21"/>
        </w:numPr>
        <w:ind w:left="426" w:hanging="284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E0A3D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w ramach </w:t>
      </w:r>
      <w:r w:rsidRPr="00EE0A3D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kryterium  - „zorganizowanie dodatkowej atrakcji dla każdej z grup kolonijnych”</w:t>
      </w:r>
    </w:p>
    <w:p w14:paraId="39E3FABD" w14:textId="77777777" w:rsidR="00191A69" w:rsidRDefault="00191A69" w:rsidP="00191A69">
      <w:pPr>
        <w:pStyle w:val="Akapitzlist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A16E8EB" w14:textId="77777777" w:rsidR="00191A69" w:rsidRPr="00191A69" w:rsidRDefault="00191A69" w:rsidP="00191A69">
      <w:pPr>
        <w:pStyle w:val="Akapitzlist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91A6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ramach kryterium </w:t>
      </w:r>
      <w:r w:rsidRPr="00191A6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„zorganizowanie dodatkowej atrakcji dla każdej z grup kolonijnych” Zamawiający wyodrębnił 3 podkryteria:</w:t>
      </w:r>
    </w:p>
    <w:p w14:paraId="5BF26B6B" w14:textId="77777777" w:rsidR="00191A69" w:rsidRPr="00243FEB" w:rsidRDefault="00191A69" w:rsidP="00191A69">
      <w:pPr>
        <w:pStyle w:val="Akapitzlist"/>
        <w:numPr>
          <w:ilvl w:val="0"/>
          <w:numId w:val="25"/>
        </w:numPr>
        <w:spacing w:after="200"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243FEB">
        <w:rPr>
          <w:rFonts w:asciiTheme="minorHAnsi" w:hAnsiTheme="minorHAnsi" w:cstheme="minorHAnsi"/>
          <w:sz w:val="22"/>
          <w:szCs w:val="22"/>
        </w:rPr>
        <w:t>zorganizowanie dodatkowej wycieczk</w:t>
      </w:r>
      <w:r>
        <w:rPr>
          <w:rFonts w:asciiTheme="minorHAnsi" w:hAnsiTheme="minorHAnsi" w:cstheme="minorHAnsi"/>
          <w:sz w:val="22"/>
          <w:szCs w:val="22"/>
        </w:rPr>
        <w:t>i jednodniowej (autokarowej);</w:t>
      </w:r>
    </w:p>
    <w:p w14:paraId="7E0FBF02" w14:textId="77777777" w:rsidR="00191A69" w:rsidRPr="00243FEB" w:rsidRDefault="00191A69" w:rsidP="00191A69">
      <w:pPr>
        <w:pStyle w:val="Akapitzlist"/>
        <w:numPr>
          <w:ilvl w:val="0"/>
          <w:numId w:val="25"/>
        </w:numPr>
        <w:spacing w:after="200"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243FEB">
        <w:rPr>
          <w:rFonts w:asciiTheme="minorHAnsi" w:hAnsiTheme="minorHAnsi" w:cstheme="minorHAnsi"/>
          <w:sz w:val="22"/>
          <w:szCs w:val="22"/>
        </w:rPr>
        <w:t>zorganizowania dodatkowej atra</w:t>
      </w:r>
      <w:r>
        <w:rPr>
          <w:rFonts w:asciiTheme="minorHAnsi" w:hAnsiTheme="minorHAnsi" w:cstheme="minorHAnsi"/>
          <w:sz w:val="22"/>
          <w:szCs w:val="22"/>
        </w:rPr>
        <w:t>kcji ognisko z kiełbaskami;</w:t>
      </w:r>
    </w:p>
    <w:p w14:paraId="3D1FB972" w14:textId="77777777" w:rsidR="00191A69" w:rsidRPr="00191A69" w:rsidRDefault="00191A69" w:rsidP="00191A69">
      <w:pPr>
        <w:pStyle w:val="Akapitzlist"/>
        <w:numPr>
          <w:ilvl w:val="0"/>
          <w:numId w:val="25"/>
        </w:numPr>
        <w:spacing w:after="200"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243FEB">
        <w:rPr>
          <w:rFonts w:asciiTheme="minorHAnsi" w:hAnsiTheme="minorHAnsi" w:cstheme="minorHAnsi"/>
          <w:sz w:val="22"/>
          <w:szCs w:val="22"/>
        </w:rPr>
        <w:t>zorganizowanie dodatkowej atrakcji – wyjście na basen lub Aquapark lub kąpielisko strzeżone z wydzieloną plażą w obecności ratownika WOPR z uprawnieniami do samodzielnej pracy nad kąpieli</w:t>
      </w:r>
      <w:r>
        <w:rPr>
          <w:rFonts w:asciiTheme="minorHAnsi" w:hAnsiTheme="minorHAnsi" w:cstheme="minorHAnsi"/>
          <w:sz w:val="22"/>
          <w:szCs w:val="22"/>
        </w:rPr>
        <w:t>skiem/basenem/Aquaparkiem;</w:t>
      </w:r>
    </w:p>
    <w:p w14:paraId="051A1EDD" w14:textId="77777777" w:rsidR="00191A69" w:rsidRDefault="00191A69" w:rsidP="00191A69">
      <w:pPr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Składając ofertę w niniejszym postępowaniu, oświadczam, że w ramach:</w:t>
      </w:r>
    </w:p>
    <w:p w14:paraId="561EAC98" w14:textId="77777777" w:rsidR="00191A69" w:rsidRDefault="00191A69" w:rsidP="00191A69">
      <w:pPr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1D038C7" w14:textId="77777777" w:rsidR="00191A69" w:rsidRPr="00191A69" w:rsidRDefault="00636C97" w:rsidP="00191A69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podkryterium: </w:t>
      </w:r>
      <w:r w:rsidR="00191A69" w:rsidRPr="00191A69">
        <w:rPr>
          <w:rFonts w:asciiTheme="minorHAnsi" w:hAnsiTheme="minorHAnsi" w:cstheme="minorHAnsi"/>
          <w:b/>
          <w:sz w:val="22"/>
          <w:szCs w:val="22"/>
        </w:rPr>
        <w:t>zorganizowanie dodatkowej wycieczki jednodniowej (autokarowej)</w:t>
      </w:r>
    </w:p>
    <w:p w14:paraId="5C1F2A45" w14:textId="77777777" w:rsidR="00191A69" w:rsidRPr="00191A69" w:rsidRDefault="00191A69" w:rsidP="00191A69">
      <w:pPr>
        <w:pStyle w:val="western"/>
        <w:numPr>
          <w:ilvl w:val="0"/>
          <w:numId w:val="26"/>
        </w:numPr>
        <w:spacing w:before="0" w:after="0" w:line="276" w:lineRule="auto"/>
        <w:rPr>
          <w:rFonts w:asciiTheme="minorHAnsi" w:hAnsiTheme="minorHAnsi" w:cstheme="minorHAnsi"/>
          <w:b/>
          <w:bCs/>
          <w:i/>
          <w:iCs/>
          <w:color w:val="000000"/>
        </w:rPr>
      </w:pPr>
      <w:r w:rsidRPr="00191A69">
        <w:rPr>
          <w:rFonts w:asciiTheme="minorHAnsi" w:eastAsia="Calibri" w:hAnsiTheme="minorHAnsi" w:cstheme="minorHAnsi"/>
          <w:b/>
          <w:color w:val="000000" w:themeColor="text1"/>
        </w:rPr>
        <w:t>deklaruje</w:t>
      </w:r>
      <w:r w:rsidRPr="00191A69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Pr="00243FEB">
        <w:rPr>
          <w:rFonts w:asciiTheme="minorHAnsi" w:eastAsia="Calibri" w:hAnsiTheme="minorHAnsi" w:cstheme="minorHAnsi"/>
          <w:color w:val="000000" w:themeColor="text1"/>
        </w:rPr>
        <w:t>zorganizowanie dodatkowej wycieczki jednodniowej</w:t>
      </w:r>
      <w:r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Pr="00243FEB">
        <w:rPr>
          <w:rFonts w:asciiTheme="minorHAnsi" w:hAnsiTheme="minorHAnsi" w:cstheme="minorHAnsi"/>
        </w:rPr>
        <w:t>(autokarowej)</w:t>
      </w:r>
    </w:p>
    <w:p w14:paraId="32A57C33" w14:textId="77777777" w:rsidR="00191A69" w:rsidRPr="00191A69" w:rsidRDefault="00486FF0" w:rsidP="00191A69">
      <w:pPr>
        <w:pStyle w:val="western"/>
        <w:numPr>
          <w:ilvl w:val="0"/>
          <w:numId w:val="26"/>
        </w:numPr>
        <w:spacing w:before="0" w:after="0" w:line="276" w:lineRule="auto"/>
        <w:rPr>
          <w:rFonts w:asciiTheme="minorHAnsi" w:hAnsiTheme="minorHAnsi" w:cstheme="minorHAnsi"/>
          <w:b/>
          <w:bCs/>
          <w:i/>
          <w:iCs/>
          <w:color w:val="000000"/>
        </w:rPr>
      </w:pPr>
      <w:r>
        <w:rPr>
          <w:rFonts w:asciiTheme="minorHAnsi" w:eastAsia="Calibri" w:hAnsiTheme="minorHAnsi" w:cstheme="minorHAnsi"/>
          <w:b/>
          <w:color w:val="000000" w:themeColor="text1"/>
        </w:rPr>
        <w:t xml:space="preserve">nie </w:t>
      </w:r>
      <w:r w:rsidR="00191A69" w:rsidRPr="00191A69">
        <w:rPr>
          <w:rFonts w:asciiTheme="minorHAnsi" w:eastAsia="Calibri" w:hAnsiTheme="minorHAnsi" w:cstheme="minorHAnsi"/>
          <w:b/>
          <w:color w:val="000000" w:themeColor="text1"/>
        </w:rPr>
        <w:t>deklaruje</w:t>
      </w:r>
      <w:r w:rsidR="00191A69">
        <w:rPr>
          <w:rFonts w:asciiTheme="minorHAnsi" w:eastAsia="Calibri" w:hAnsiTheme="minorHAnsi" w:cstheme="minorHAnsi"/>
          <w:color w:val="000000" w:themeColor="text1"/>
        </w:rPr>
        <w:t xml:space="preserve"> zorganizowania</w:t>
      </w:r>
      <w:r w:rsidR="00191A69" w:rsidRPr="00243FEB">
        <w:rPr>
          <w:rFonts w:asciiTheme="minorHAnsi" w:eastAsia="Calibri" w:hAnsiTheme="minorHAnsi" w:cstheme="minorHAnsi"/>
          <w:color w:val="000000" w:themeColor="text1"/>
        </w:rPr>
        <w:t xml:space="preserve"> dodatkowej wycieczki jednodniowej</w:t>
      </w:r>
      <w:r w:rsidR="00191A69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191A69" w:rsidRPr="00243FEB">
        <w:rPr>
          <w:rFonts w:asciiTheme="minorHAnsi" w:hAnsiTheme="minorHAnsi" w:cstheme="minorHAnsi"/>
        </w:rPr>
        <w:t>(autokarowej)</w:t>
      </w:r>
    </w:p>
    <w:p w14:paraId="119A6FEB" w14:textId="77777777" w:rsidR="00191A69" w:rsidRDefault="00191A69" w:rsidP="00191A69">
      <w:pPr>
        <w:pStyle w:val="western"/>
        <w:spacing w:before="0" w:after="0" w:line="276" w:lineRule="auto"/>
        <w:ind w:left="720"/>
        <w:rPr>
          <w:rFonts w:asciiTheme="minorHAnsi" w:hAnsiTheme="minorHAnsi" w:cstheme="minorHAnsi"/>
          <w:b/>
          <w:bCs/>
          <w:i/>
          <w:iCs/>
          <w:color w:val="000000"/>
        </w:rPr>
      </w:pPr>
    </w:p>
    <w:p w14:paraId="6CC45778" w14:textId="77777777" w:rsidR="00191A69" w:rsidRPr="00191A69" w:rsidRDefault="00191A69" w:rsidP="00191A69">
      <w:pPr>
        <w:pStyle w:val="western"/>
        <w:numPr>
          <w:ilvl w:val="0"/>
          <w:numId w:val="27"/>
        </w:numPr>
        <w:spacing w:before="0" w:after="0" w:line="276" w:lineRule="auto"/>
        <w:rPr>
          <w:rFonts w:asciiTheme="minorHAnsi" w:hAnsiTheme="minorHAnsi" w:cstheme="minorHAnsi"/>
          <w:b/>
          <w:bCs/>
          <w:iCs/>
          <w:color w:val="000000"/>
        </w:rPr>
      </w:pPr>
      <w:r w:rsidRPr="00191A69">
        <w:rPr>
          <w:rFonts w:asciiTheme="minorHAnsi" w:hAnsiTheme="minorHAnsi" w:cstheme="minorHAnsi"/>
          <w:b/>
          <w:bCs/>
          <w:iCs/>
          <w:color w:val="000000"/>
        </w:rPr>
        <w:t>podkryterium</w:t>
      </w:r>
      <w:r w:rsidR="00636C97">
        <w:rPr>
          <w:rFonts w:asciiTheme="minorHAnsi" w:hAnsiTheme="minorHAnsi" w:cstheme="minorHAnsi"/>
          <w:b/>
          <w:bCs/>
          <w:iCs/>
          <w:color w:val="000000"/>
        </w:rPr>
        <w:t xml:space="preserve">: </w:t>
      </w:r>
      <w:r w:rsidRPr="00191A69">
        <w:rPr>
          <w:rFonts w:asciiTheme="minorHAnsi" w:hAnsiTheme="minorHAnsi" w:cstheme="minorHAnsi"/>
          <w:b/>
        </w:rPr>
        <w:t>zorganizowanie dodatkowej atrakcji ognisko z kiełbaskami</w:t>
      </w:r>
    </w:p>
    <w:p w14:paraId="435C9346" w14:textId="77777777" w:rsidR="00191A69" w:rsidRPr="00191A69" w:rsidRDefault="00191A69" w:rsidP="00191A69">
      <w:pPr>
        <w:pStyle w:val="western"/>
        <w:numPr>
          <w:ilvl w:val="0"/>
          <w:numId w:val="28"/>
        </w:numPr>
        <w:spacing w:before="0" w:after="0" w:line="276" w:lineRule="auto"/>
        <w:ind w:left="709" w:hanging="283"/>
        <w:rPr>
          <w:rFonts w:asciiTheme="minorHAnsi" w:hAnsiTheme="minorHAnsi" w:cstheme="minorHAnsi"/>
          <w:b/>
          <w:bCs/>
          <w:i/>
          <w:iCs/>
          <w:color w:val="000000"/>
        </w:rPr>
      </w:pPr>
      <w:r w:rsidRPr="00191A69">
        <w:rPr>
          <w:rFonts w:asciiTheme="minorHAnsi" w:eastAsia="Calibri" w:hAnsiTheme="minorHAnsi" w:cstheme="minorHAnsi"/>
          <w:b/>
          <w:color w:val="000000" w:themeColor="text1"/>
        </w:rPr>
        <w:t>deklaruje</w:t>
      </w:r>
      <w:r w:rsidRPr="00243FEB">
        <w:rPr>
          <w:rFonts w:asciiTheme="minorHAnsi" w:eastAsia="Calibri" w:hAnsiTheme="minorHAnsi" w:cstheme="minorHAnsi"/>
          <w:color w:val="000000" w:themeColor="text1"/>
        </w:rPr>
        <w:t xml:space="preserve"> zorganizowanie dodatkowej atrakcji - ognisko z kiełbaskami</w:t>
      </w:r>
    </w:p>
    <w:p w14:paraId="518AC7DC" w14:textId="77777777" w:rsidR="00191A69" w:rsidRPr="00191A69" w:rsidRDefault="00191A69" w:rsidP="00191A69">
      <w:pPr>
        <w:pStyle w:val="western"/>
        <w:numPr>
          <w:ilvl w:val="0"/>
          <w:numId w:val="28"/>
        </w:numPr>
        <w:spacing w:before="0" w:after="0" w:line="276" w:lineRule="auto"/>
        <w:ind w:left="709" w:hanging="283"/>
        <w:rPr>
          <w:rFonts w:asciiTheme="minorHAnsi" w:hAnsiTheme="minorHAnsi" w:cstheme="minorHAnsi"/>
          <w:b/>
          <w:bCs/>
          <w:i/>
          <w:iCs/>
          <w:color w:val="000000"/>
        </w:rPr>
      </w:pPr>
      <w:r w:rsidRPr="00191A69">
        <w:rPr>
          <w:rFonts w:asciiTheme="minorHAnsi" w:eastAsia="Calibri" w:hAnsiTheme="minorHAnsi" w:cstheme="minorHAnsi"/>
          <w:b/>
          <w:color w:val="000000" w:themeColor="text1"/>
        </w:rPr>
        <w:t>nie deklaruje</w:t>
      </w:r>
      <w:r w:rsidR="00636C97">
        <w:rPr>
          <w:rFonts w:asciiTheme="minorHAnsi" w:eastAsia="Calibri" w:hAnsiTheme="minorHAnsi" w:cstheme="minorHAnsi"/>
          <w:color w:val="000000" w:themeColor="text1"/>
        </w:rPr>
        <w:t xml:space="preserve"> zorganizowania</w:t>
      </w:r>
      <w:r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Pr="00243FEB">
        <w:rPr>
          <w:rFonts w:asciiTheme="minorHAnsi" w:eastAsia="Calibri" w:hAnsiTheme="minorHAnsi" w:cstheme="minorHAnsi"/>
          <w:color w:val="000000" w:themeColor="text1"/>
        </w:rPr>
        <w:t xml:space="preserve">dodatkowej atrakcji - ognisko z kiełbaskami </w:t>
      </w:r>
    </w:p>
    <w:p w14:paraId="54221E2F" w14:textId="77777777" w:rsidR="00191A69" w:rsidRPr="00191A69" w:rsidRDefault="00191A69" w:rsidP="00191A69">
      <w:pPr>
        <w:pStyle w:val="western"/>
        <w:spacing w:before="0" w:after="0" w:line="276" w:lineRule="auto"/>
        <w:ind w:left="709"/>
        <w:rPr>
          <w:rFonts w:asciiTheme="minorHAnsi" w:hAnsiTheme="minorHAnsi" w:cstheme="minorHAnsi"/>
          <w:b/>
          <w:bCs/>
          <w:i/>
          <w:iCs/>
          <w:color w:val="000000"/>
        </w:rPr>
      </w:pPr>
    </w:p>
    <w:p w14:paraId="3BECD40E" w14:textId="77777777" w:rsidR="00191A69" w:rsidRPr="00191A69" w:rsidRDefault="00191A69" w:rsidP="00191A69">
      <w:pPr>
        <w:pStyle w:val="western"/>
        <w:numPr>
          <w:ilvl w:val="0"/>
          <w:numId w:val="27"/>
        </w:numPr>
        <w:spacing w:before="0" w:after="0" w:line="276" w:lineRule="auto"/>
        <w:jc w:val="both"/>
        <w:rPr>
          <w:rFonts w:asciiTheme="minorHAnsi" w:hAnsiTheme="minorHAnsi" w:cstheme="minorHAnsi"/>
          <w:b/>
          <w:bCs/>
          <w:iCs/>
          <w:color w:val="000000"/>
        </w:rPr>
      </w:pPr>
      <w:r w:rsidRPr="00191A69">
        <w:rPr>
          <w:rFonts w:asciiTheme="minorHAnsi" w:hAnsiTheme="minorHAnsi" w:cstheme="minorHAnsi"/>
          <w:b/>
          <w:bCs/>
          <w:iCs/>
          <w:color w:val="000000"/>
        </w:rPr>
        <w:t>podkryterium</w:t>
      </w:r>
      <w:r w:rsidR="00636C97">
        <w:rPr>
          <w:rFonts w:asciiTheme="minorHAnsi" w:hAnsiTheme="minorHAnsi" w:cstheme="minorHAnsi"/>
          <w:b/>
          <w:bCs/>
          <w:iCs/>
          <w:color w:val="000000"/>
        </w:rPr>
        <w:t xml:space="preserve">: </w:t>
      </w:r>
      <w:r w:rsidRPr="00191A69">
        <w:rPr>
          <w:rFonts w:asciiTheme="minorHAnsi" w:hAnsiTheme="minorHAnsi" w:cstheme="minorHAnsi"/>
          <w:b/>
        </w:rPr>
        <w:t>zorganizowanie dodatkowej atrakcji – wyjście na basen lub Aquapark lub kąpielisko strzeżone z wydzieloną plażą w obecności ratownika WOPR z uprawnieniami do samodzielnej pracy nad kąpieliskiem/basenem/Aquaparkiem</w:t>
      </w:r>
    </w:p>
    <w:p w14:paraId="078FF4E8" w14:textId="77777777" w:rsidR="00191A69" w:rsidRPr="00191A69" w:rsidRDefault="00191A69" w:rsidP="00191A69">
      <w:pPr>
        <w:pStyle w:val="western"/>
        <w:numPr>
          <w:ilvl w:val="0"/>
          <w:numId w:val="29"/>
        </w:numPr>
        <w:spacing w:before="0" w:after="0" w:line="276" w:lineRule="auto"/>
        <w:ind w:left="709" w:hanging="283"/>
        <w:rPr>
          <w:rFonts w:asciiTheme="minorHAnsi" w:hAnsiTheme="minorHAnsi" w:cstheme="minorHAnsi"/>
          <w:b/>
          <w:bCs/>
          <w:i/>
          <w:iCs/>
          <w:color w:val="000000"/>
        </w:rPr>
      </w:pPr>
      <w:r w:rsidRPr="00191A69">
        <w:rPr>
          <w:rFonts w:asciiTheme="minorHAnsi" w:eastAsia="Calibri" w:hAnsiTheme="minorHAnsi" w:cstheme="minorHAnsi"/>
          <w:b/>
          <w:color w:val="000000" w:themeColor="text1"/>
        </w:rPr>
        <w:t>deklaruje</w:t>
      </w:r>
      <w:r w:rsidRPr="00243FEB">
        <w:rPr>
          <w:rFonts w:asciiTheme="minorHAnsi" w:eastAsia="Calibri" w:hAnsiTheme="minorHAnsi" w:cstheme="minorHAnsi"/>
          <w:color w:val="000000" w:themeColor="text1"/>
        </w:rPr>
        <w:t xml:space="preserve"> zorganizowanie </w:t>
      </w:r>
      <w:r w:rsidRPr="00243FEB">
        <w:rPr>
          <w:rFonts w:asciiTheme="minorHAnsi" w:hAnsiTheme="minorHAnsi" w:cstheme="minorHAnsi"/>
        </w:rPr>
        <w:t>dodatkowej atrakcji – wyjście na basen lub Aquapark lub kąpielisko strzeżone z wydzieloną plażą w obecności ratownika WOPR z uprawnieniami do samodzielnej pracy nad kąpieliskiem/basenem/Aquaparkiem</w:t>
      </w:r>
    </w:p>
    <w:p w14:paraId="38B31743" w14:textId="77777777" w:rsidR="00191A69" w:rsidRDefault="00191A69" w:rsidP="00191A69">
      <w:pPr>
        <w:pStyle w:val="western"/>
        <w:numPr>
          <w:ilvl w:val="0"/>
          <w:numId w:val="29"/>
        </w:numPr>
        <w:spacing w:before="0" w:after="0" w:line="276" w:lineRule="auto"/>
        <w:ind w:left="709" w:hanging="283"/>
        <w:jc w:val="both"/>
        <w:rPr>
          <w:rFonts w:asciiTheme="minorHAnsi" w:hAnsiTheme="minorHAnsi" w:cstheme="minorHAnsi"/>
          <w:b/>
          <w:bCs/>
          <w:i/>
          <w:iCs/>
          <w:color w:val="000000"/>
        </w:rPr>
      </w:pPr>
      <w:r w:rsidRPr="00191A69">
        <w:rPr>
          <w:rFonts w:asciiTheme="minorHAnsi" w:eastAsia="Calibri" w:hAnsiTheme="minorHAnsi" w:cstheme="minorHAnsi"/>
          <w:b/>
          <w:color w:val="000000" w:themeColor="text1"/>
        </w:rPr>
        <w:t>nie deklaruje</w:t>
      </w:r>
      <w:r w:rsidRPr="00243FEB">
        <w:rPr>
          <w:rFonts w:asciiTheme="minorHAnsi" w:eastAsia="Calibri" w:hAnsiTheme="minorHAnsi" w:cstheme="minorHAnsi"/>
          <w:color w:val="000000" w:themeColor="text1"/>
        </w:rPr>
        <w:t xml:space="preserve"> zorganizowania dodatkowej atrakcji - dodatkowej atrakcji – wyjście na basen lub Aquapark lub kąpielisko strzeżone z wydzieloną plażą w obecności ratownika WOPR z uprawnieniami do samodzielnej pracy nad kąpieliskiem/basenem/Aquaparkiem</w:t>
      </w:r>
    </w:p>
    <w:p w14:paraId="49903AE8" w14:textId="77777777" w:rsidR="00EC6D1B" w:rsidRDefault="00B8436F" w:rsidP="00B3676D">
      <w:pPr>
        <w:pStyle w:val="western"/>
        <w:spacing w:before="0" w:after="0" w:line="276" w:lineRule="auto"/>
        <w:rPr>
          <w:rFonts w:asciiTheme="minorHAnsi" w:hAnsiTheme="minorHAnsi" w:cstheme="minorHAnsi"/>
          <w:b/>
          <w:bCs/>
          <w:i/>
          <w:iCs/>
          <w:color w:val="000000"/>
        </w:rPr>
      </w:pPr>
      <w:r w:rsidRPr="00B8436F">
        <w:rPr>
          <w:rFonts w:asciiTheme="minorHAnsi" w:hAnsiTheme="minorHAnsi" w:cstheme="minorHAnsi"/>
          <w:b/>
          <w:bCs/>
          <w:i/>
          <w:iCs/>
          <w:color w:val="000000"/>
        </w:rPr>
        <w:t xml:space="preserve">*Prosimy o zaznaczenie symbolem  - X-  </w:t>
      </w:r>
    </w:p>
    <w:p w14:paraId="3D30C0C1" w14:textId="77777777" w:rsidR="00486FF0" w:rsidRPr="00EF5B7A" w:rsidRDefault="00486FF0" w:rsidP="00486FF0">
      <w:pPr>
        <w:widowControl w:val="0"/>
        <w:spacing w:line="276" w:lineRule="auto"/>
        <w:ind w:left="142"/>
        <w:rPr>
          <w:rFonts w:cs="Arial"/>
          <w:b/>
          <w:bCs/>
          <w:i/>
          <w:noProof/>
          <w:spacing w:val="-1"/>
          <w:sz w:val="22"/>
          <w:szCs w:val="22"/>
          <w:u w:val="single"/>
        </w:rPr>
      </w:pPr>
      <w:r w:rsidRPr="00EF5B7A">
        <w:rPr>
          <w:rFonts w:cs="Arial"/>
          <w:b/>
          <w:bCs/>
          <w:i/>
          <w:noProof/>
          <w:spacing w:val="-1"/>
          <w:sz w:val="22"/>
          <w:szCs w:val="22"/>
          <w:u w:val="single"/>
        </w:rPr>
        <w:lastRenderedPageBreak/>
        <w:t>Uwaga:</w:t>
      </w:r>
    </w:p>
    <w:p w14:paraId="125F8A3A" w14:textId="77777777" w:rsidR="00486FF0" w:rsidRPr="00486FF0" w:rsidRDefault="00486FF0" w:rsidP="00486FF0">
      <w:pPr>
        <w:jc w:val="both"/>
        <w:rPr>
          <w:rFonts w:cs="Arial"/>
          <w:bCs/>
          <w:i/>
          <w:noProof/>
          <w:spacing w:val="-1"/>
          <w:sz w:val="22"/>
          <w:szCs w:val="22"/>
          <w:lang w:eastAsia="en-US"/>
        </w:rPr>
      </w:pPr>
      <w:r w:rsidRPr="008105DA">
        <w:rPr>
          <w:rFonts w:cs="Arial"/>
          <w:bCs/>
          <w:i/>
          <w:noProof/>
          <w:spacing w:val="-1"/>
          <w:sz w:val="22"/>
          <w:szCs w:val="22"/>
          <w:lang w:eastAsia="en-US"/>
        </w:rPr>
        <w:t xml:space="preserve">W przypadku, kiedy Wykonawca nie zaznaczy żadnego z kwadratów lub zaznaczy więcej </w:t>
      </w:r>
      <w:r w:rsidRPr="008105DA">
        <w:rPr>
          <w:rFonts w:cs="Arial"/>
          <w:bCs/>
          <w:i/>
          <w:noProof/>
          <w:spacing w:val="-1"/>
          <w:sz w:val="22"/>
          <w:szCs w:val="22"/>
          <w:lang w:eastAsia="en-US"/>
        </w:rPr>
        <w:br/>
        <w:t>niż jeden kwadrat w</w:t>
      </w:r>
      <w:r>
        <w:rPr>
          <w:rFonts w:cs="Arial"/>
          <w:bCs/>
          <w:i/>
          <w:noProof/>
          <w:spacing w:val="-1"/>
          <w:sz w:val="22"/>
          <w:szCs w:val="22"/>
          <w:lang w:eastAsia="en-US"/>
        </w:rPr>
        <w:t xml:space="preserve"> ramach w/w podkryteriów </w:t>
      </w:r>
      <w:r w:rsidRPr="008105DA">
        <w:rPr>
          <w:rFonts w:cs="Arial"/>
          <w:bCs/>
          <w:i/>
          <w:noProof/>
          <w:spacing w:val="-1"/>
          <w:sz w:val="22"/>
          <w:szCs w:val="22"/>
          <w:lang w:eastAsia="en-US"/>
        </w:rPr>
        <w:t xml:space="preserve">oceny na karcie ocen zawartej powyżej, Zamawiający przyjmie, że Wykonawca nie deklaruje </w:t>
      </w:r>
      <w:r>
        <w:rPr>
          <w:rFonts w:cs="Arial"/>
          <w:bCs/>
          <w:i/>
          <w:noProof/>
          <w:spacing w:val="-1"/>
          <w:sz w:val="22"/>
          <w:szCs w:val="22"/>
          <w:lang w:eastAsia="en-US"/>
        </w:rPr>
        <w:t>zaoferowania dodatkowej</w:t>
      </w:r>
      <w:r w:rsidRPr="00486FF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191A69" w:rsidRPr="00486FF0">
        <w:rPr>
          <w:rFonts w:cs="Arial"/>
          <w:bCs/>
          <w:i/>
          <w:noProof/>
          <w:spacing w:val="-1"/>
          <w:sz w:val="22"/>
          <w:szCs w:val="22"/>
          <w:lang w:eastAsia="en-US"/>
        </w:rPr>
        <w:t>atrakcji dla każdej z grup kolonijnych</w:t>
      </w:r>
      <w:r w:rsidRPr="008105DA">
        <w:rPr>
          <w:rFonts w:cs="Arial"/>
          <w:bCs/>
          <w:i/>
          <w:noProof/>
          <w:spacing w:val="-1"/>
          <w:sz w:val="22"/>
          <w:szCs w:val="22"/>
          <w:lang w:eastAsia="en-US"/>
        </w:rPr>
        <w:t xml:space="preserve">, a w </w:t>
      </w:r>
      <w:r>
        <w:rPr>
          <w:rFonts w:cs="Arial"/>
          <w:bCs/>
          <w:i/>
          <w:noProof/>
          <w:spacing w:val="-1"/>
          <w:sz w:val="22"/>
          <w:szCs w:val="22"/>
          <w:lang w:eastAsia="en-US"/>
        </w:rPr>
        <w:t>ramach danego pod</w:t>
      </w:r>
      <w:r w:rsidRPr="008105DA">
        <w:rPr>
          <w:rFonts w:cs="Arial"/>
          <w:bCs/>
          <w:i/>
          <w:noProof/>
          <w:spacing w:val="-1"/>
          <w:sz w:val="22"/>
          <w:szCs w:val="22"/>
          <w:lang w:eastAsia="en-US"/>
        </w:rPr>
        <w:t>kryterium oceny otrzyma 0 pkt.</w:t>
      </w:r>
    </w:p>
    <w:p w14:paraId="76468BF0" w14:textId="77777777" w:rsidR="00486FF0" w:rsidRPr="003F6981" w:rsidRDefault="00486FF0" w:rsidP="00A81D37">
      <w:pPr>
        <w:pStyle w:val="western"/>
        <w:spacing w:before="0" w:after="0"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B737139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OŚWIADCZENIA:</w:t>
      </w:r>
    </w:p>
    <w:p w14:paraId="66CB5512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Ja (my) niżej podpisany(i) oświadczam(y), że:</w:t>
      </w:r>
    </w:p>
    <w:p w14:paraId="218B8AAD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Zapoznałem(liśmy) się z SWZ (w tym ze wzorem umowy i opisem przedmiotu zamówienia) i nie wnoszę(wnosimy) do niego zastrzeżeń oraz przyjmuję(emy) warunki w nim zawarte;</w:t>
      </w:r>
    </w:p>
    <w:p w14:paraId="0153E159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Gwarantuję(emy) wykonanie niniejszego zamówienia zgodnie z treścią SWZ, wyjaśnieniami do SWZ oraz wprowadzonymi do niego zmianami;</w:t>
      </w:r>
    </w:p>
    <w:p w14:paraId="09F8C649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W przypadku uznania mojej(naszej) oferty za najkorzystniejszą zobowiązuję(emy) się zawrzeć umowę w miejscu i terminie wskazanym przez Zamawiającego oraz dopełnić wszelkich obowiązków wynikających z jej zawarcia;</w:t>
      </w:r>
    </w:p>
    <w:p w14:paraId="27DBA5C8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Uważam(y) się za związanego(ych) niniejszą ofertą zgodnie z zapisami SWZ,</w:t>
      </w:r>
    </w:p>
    <w:p w14:paraId="30739EAB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Akceptuję(my), iż zapłata za zrealizowanie zamówienia następować będzie na zasadach opisanych we wzorze umowy,</w:t>
      </w:r>
    </w:p>
    <w:p w14:paraId="5E9AE05F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Oświadczam(y), że wszystkie informacje podane w załączonych do oferty oświadczeniach są aktualne i zgodne z prawdą oraz zostały przedstawione z pełną świadomością konsekwencji wprowadzenia Zamawiającego w błąd przy przedstawieniu informacji.</w:t>
      </w:r>
    </w:p>
    <w:p w14:paraId="769E8153" w14:textId="77777777" w:rsidR="00636C97" w:rsidRPr="00636C97" w:rsidRDefault="00A81D37" w:rsidP="00636C97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 xml:space="preserve">Oświadczam(y), że wypełniłem obowiązki informacyjne przewidziane  w art. 13 lub art. 14 RODO wobec osób </w:t>
      </w:r>
      <w:r w:rsidRPr="00636C97">
        <w:rPr>
          <w:rFonts w:asciiTheme="minorHAnsi" w:hAnsiTheme="minorHAnsi" w:cstheme="minorHAnsi"/>
          <w:sz w:val="22"/>
          <w:szCs w:val="22"/>
        </w:rPr>
        <w:t xml:space="preserve">fizycznych, od których dane osobowe bezpośrednio lub pośrednio pozyskałem </w:t>
      </w:r>
      <w:r w:rsidR="00636C97">
        <w:rPr>
          <w:rFonts w:asciiTheme="minorHAnsi" w:hAnsiTheme="minorHAnsi" w:cstheme="minorHAnsi"/>
          <w:sz w:val="22"/>
          <w:szCs w:val="22"/>
        </w:rPr>
        <w:br/>
      </w:r>
      <w:r w:rsidRPr="00636C97">
        <w:rPr>
          <w:rFonts w:asciiTheme="minorHAnsi" w:hAnsiTheme="minorHAnsi" w:cstheme="minorHAnsi"/>
          <w:sz w:val="22"/>
          <w:szCs w:val="22"/>
        </w:rPr>
        <w:t>w celu ubiegania się o udzielenie Zamówienia publicznego w niniejszym postępowaniu.</w:t>
      </w:r>
    </w:p>
    <w:p w14:paraId="39D44962" w14:textId="77777777" w:rsidR="00636C97" w:rsidRPr="00EE0A3D" w:rsidRDefault="00636C97" w:rsidP="00636C97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36C97">
        <w:rPr>
          <w:rFonts w:asciiTheme="minorHAnsi" w:hAnsiTheme="minorHAnsi" w:cstheme="minorHAnsi"/>
          <w:sz w:val="22"/>
          <w:szCs w:val="22"/>
        </w:rPr>
        <w:t xml:space="preserve">zamierzam(y) powierzyć wykonanie następujących części zamówienia podmiotowi, jako podwykonawcy, </w:t>
      </w:r>
      <w:r w:rsidRPr="00636C97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udostępniającemu swoje zasoby w celu spełnienia warunków udziału </w:t>
      </w:r>
      <w:r>
        <w:rPr>
          <w:rFonts w:asciiTheme="minorHAnsi" w:hAnsiTheme="minorHAnsi" w:cstheme="minorHAnsi"/>
          <w:b/>
          <w:i/>
          <w:sz w:val="22"/>
          <w:szCs w:val="22"/>
          <w:u w:val="single"/>
        </w:rPr>
        <w:br/>
      </w:r>
      <w:r w:rsidRPr="00636C97">
        <w:rPr>
          <w:rFonts w:asciiTheme="minorHAnsi" w:hAnsiTheme="minorHAnsi" w:cstheme="minorHAnsi"/>
          <w:b/>
          <w:i/>
          <w:sz w:val="22"/>
          <w:szCs w:val="22"/>
          <w:u w:val="single"/>
        </w:rPr>
        <w:t>w postępowaniu</w:t>
      </w:r>
      <w:r w:rsidRPr="00636C97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201014BD" w14:textId="77777777" w:rsidR="00EE0A3D" w:rsidRPr="00636C97" w:rsidRDefault="00EE0A3D" w:rsidP="00EE0A3D">
      <w:pPr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4271"/>
        <w:gridCol w:w="4389"/>
      </w:tblGrid>
      <w:tr w:rsidR="00636C97" w:rsidRPr="00636C97" w14:paraId="1A3043C3" w14:textId="77777777" w:rsidTr="00633AB7">
        <w:tc>
          <w:tcPr>
            <w:tcW w:w="643" w:type="dxa"/>
          </w:tcPr>
          <w:p w14:paraId="23F84BDC" w14:textId="77777777" w:rsidR="00636C97" w:rsidRPr="00636C97" w:rsidRDefault="00636C97" w:rsidP="00633AB7">
            <w:pPr>
              <w:widowControl w:val="0"/>
              <w:spacing w:before="240" w:line="48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6C97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59" w:type="dxa"/>
          </w:tcPr>
          <w:p w14:paraId="07830F6A" w14:textId="77777777" w:rsidR="00636C97" w:rsidRPr="00636C97" w:rsidRDefault="00636C97" w:rsidP="00633AB7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F31CD7" w14:textId="77777777" w:rsidR="00636C97" w:rsidRPr="00636C97" w:rsidRDefault="00636C97" w:rsidP="00633AB7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6C97">
              <w:rPr>
                <w:rFonts w:asciiTheme="minorHAnsi" w:hAnsiTheme="minorHAnsi" w:cstheme="minorHAnsi"/>
                <w:b/>
                <w:sz w:val="22"/>
                <w:szCs w:val="22"/>
              </w:rPr>
              <w:t>Nazwa podwykonawcy</w:t>
            </w:r>
          </w:p>
        </w:tc>
        <w:tc>
          <w:tcPr>
            <w:tcW w:w="4652" w:type="dxa"/>
            <w:vAlign w:val="center"/>
          </w:tcPr>
          <w:p w14:paraId="0EA63AF3" w14:textId="77777777" w:rsidR="00636C97" w:rsidRPr="00636C97" w:rsidRDefault="00636C97" w:rsidP="00633AB7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6C97">
              <w:rPr>
                <w:rFonts w:asciiTheme="minorHAnsi" w:hAnsiTheme="minorHAnsi" w:cstheme="minorHAnsi"/>
                <w:b/>
                <w:sz w:val="22"/>
                <w:szCs w:val="22"/>
              </w:rPr>
              <w:t>Część zamówienia/zakres prac wykonywanych przez podwykonawcę</w:t>
            </w:r>
          </w:p>
        </w:tc>
      </w:tr>
      <w:tr w:rsidR="00636C97" w:rsidRPr="00636C97" w14:paraId="3F4291C9" w14:textId="77777777" w:rsidTr="00633AB7">
        <w:tc>
          <w:tcPr>
            <w:tcW w:w="643" w:type="dxa"/>
          </w:tcPr>
          <w:p w14:paraId="48A44E41" w14:textId="77777777" w:rsidR="00636C97" w:rsidRPr="00636C97" w:rsidRDefault="00636C97" w:rsidP="00633AB7">
            <w:pPr>
              <w:widowControl w:val="0"/>
              <w:spacing w:before="240"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6C9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559" w:type="dxa"/>
          </w:tcPr>
          <w:p w14:paraId="625AF937" w14:textId="77777777" w:rsidR="00636C97" w:rsidRPr="00636C97" w:rsidRDefault="00636C97" w:rsidP="00633AB7">
            <w:pPr>
              <w:widowControl w:val="0"/>
              <w:spacing w:before="240"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52" w:type="dxa"/>
          </w:tcPr>
          <w:p w14:paraId="57179882" w14:textId="77777777" w:rsidR="00636C97" w:rsidRPr="00636C97" w:rsidRDefault="00636C97" w:rsidP="00633AB7">
            <w:pPr>
              <w:widowControl w:val="0"/>
              <w:spacing w:before="240"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6C97" w:rsidRPr="00636C97" w14:paraId="70A050D2" w14:textId="77777777" w:rsidTr="00633AB7">
        <w:tc>
          <w:tcPr>
            <w:tcW w:w="643" w:type="dxa"/>
          </w:tcPr>
          <w:p w14:paraId="77DFAEB2" w14:textId="77777777" w:rsidR="00636C97" w:rsidRPr="00636C97" w:rsidRDefault="00636C97" w:rsidP="00633AB7">
            <w:pPr>
              <w:widowControl w:val="0"/>
              <w:spacing w:before="240"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6C9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559" w:type="dxa"/>
          </w:tcPr>
          <w:p w14:paraId="5B3DEB55" w14:textId="77777777" w:rsidR="00636C97" w:rsidRPr="00636C97" w:rsidRDefault="00636C97" w:rsidP="00633AB7">
            <w:pPr>
              <w:widowControl w:val="0"/>
              <w:spacing w:before="240"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52" w:type="dxa"/>
          </w:tcPr>
          <w:p w14:paraId="717A01B4" w14:textId="77777777" w:rsidR="00636C97" w:rsidRPr="00636C97" w:rsidRDefault="00636C97" w:rsidP="00633AB7">
            <w:pPr>
              <w:widowControl w:val="0"/>
              <w:spacing w:before="240"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4980FF" w14:textId="77777777" w:rsidR="00636C97" w:rsidRPr="00636C97" w:rsidRDefault="00636C97" w:rsidP="00636C97">
      <w:pPr>
        <w:keepLines/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bCs/>
          <w:spacing w:val="-1"/>
          <w:sz w:val="20"/>
          <w:szCs w:val="20"/>
          <w:u w:val="single"/>
        </w:rPr>
      </w:pPr>
      <w:r w:rsidRPr="00636C97">
        <w:rPr>
          <w:rFonts w:cs="Arial"/>
          <w:b/>
          <w:bCs/>
          <w:spacing w:val="-1"/>
          <w:sz w:val="20"/>
          <w:szCs w:val="20"/>
          <w:u w:val="single"/>
        </w:rPr>
        <w:t>Uwaga:</w:t>
      </w:r>
    </w:p>
    <w:p w14:paraId="0BE6A875" w14:textId="77777777" w:rsidR="00636C97" w:rsidRPr="00636C97" w:rsidRDefault="00636C97" w:rsidP="00636C97">
      <w:pPr>
        <w:widowControl w:val="0"/>
        <w:jc w:val="both"/>
        <w:rPr>
          <w:rFonts w:cs="Arial"/>
          <w:bCs/>
          <w:i/>
          <w:sz w:val="20"/>
          <w:szCs w:val="20"/>
          <w:u w:val="single"/>
        </w:rPr>
      </w:pPr>
      <w:r w:rsidRPr="00636C97">
        <w:rPr>
          <w:rFonts w:cs="Arial"/>
          <w:bCs/>
          <w:i/>
          <w:sz w:val="20"/>
          <w:szCs w:val="20"/>
        </w:rPr>
        <w:t xml:space="preserve">W przypadku </w:t>
      </w:r>
      <w:r w:rsidRPr="00636C97">
        <w:rPr>
          <w:rFonts w:cs="Arial"/>
          <w:bCs/>
          <w:i/>
          <w:sz w:val="20"/>
          <w:szCs w:val="20"/>
          <w:u w:val="single"/>
        </w:rPr>
        <w:t>wykonywania części prac przez podwykonawcę, na zasoby, którego powołuje się Wykonawca,</w:t>
      </w:r>
      <w:r w:rsidRPr="00636C97">
        <w:rPr>
          <w:rFonts w:cs="Arial"/>
          <w:bCs/>
          <w:i/>
          <w:sz w:val="20"/>
          <w:szCs w:val="20"/>
        </w:rPr>
        <w:t xml:space="preserve"> </w:t>
      </w:r>
      <w:r w:rsidRPr="00636C97">
        <w:rPr>
          <w:rFonts w:cs="Arial"/>
          <w:bCs/>
          <w:i/>
          <w:sz w:val="20"/>
          <w:szCs w:val="20"/>
        </w:rPr>
        <w:br/>
        <w:t xml:space="preserve">w celu spełnienia warunków udziału w postępowaniu, część zamówienia/zakres prac winien być tożsamy </w:t>
      </w:r>
      <w:r w:rsidRPr="00636C97">
        <w:rPr>
          <w:rFonts w:cs="Arial"/>
          <w:bCs/>
          <w:i/>
          <w:sz w:val="20"/>
          <w:szCs w:val="20"/>
        </w:rPr>
        <w:br/>
      </w:r>
      <w:r w:rsidRPr="00636C97">
        <w:rPr>
          <w:rFonts w:cs="Arial"/>
          <w:bCs/>
          <w:i/>
          <w:sz w:val="20"/>
          <w:szCs w:val="20"/>
          <w:u w:val="single"/>
        </w:rPr>
        <w:t>ze zobowiązaniem do oddania do dyspozycji Wykonawcy niezbędnych zasobów na potrzeby realizacji zamówienia</w:t>
      </w:r>
    </w:p>
    <w:p w14:paraId="2AD9409C" w14:textId="77777777" w:rsidR="00636C97" w:rsidRDefault="00636C97" w:rsidP="00636C97">
      <w:pPr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B906BAC" w14:textId="77777777" w:rsidR="00EE0A3D" w:rsidRDefault="00EE0A3D" w:rsidP="00636C97">
      <w:pPr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E7F9EDF" w14:textId="77777777" w:rsidR="00EE0A3D" w:rsidRDefault="00EE0A3D" w:rsidP="00636C97">
      <w:pPr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0FE8E61" w14:textId="77777777" w:rsidR="00EE0A3D" w:rsidRDefault="00EE0A3D" w:rsidP="00636C97">
      <w:pPr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0A8F002" w14:textId="77777777" w:rsidR="00EE0A3D" w:rsidRDefault="00EE0A3D" w:rsidP="00636C97">
      <w:pPr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C0C7596" w14:textId="77777777" w:rsidR="00EE0A3D" w:rsidRDefault="00EE0A3D" w:rsidP="00636C97">
      <w:pPr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507D4CF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lastRenderedPageBreak/>
        <w:t xml:space="preserve">Zamierzam(y) powierzyć podwykonawcom, na których zdolnościach Wykonawca </w:t>
      </w:r>
      <w:r w:rsidRPr="003F6981">
        <w:rPr>
          <w:rFonts w:asciiTheme="minorHAnsi" w:hAnsiTheme="minorHAnsi" w:cstheme="minorHAnsi"/>
          <w:b/>
          <w:sz w:val="22"/>
          <w:szCs w:val="22"/>
          <w:u w:val="single"/>
        </w:rPr>
        <w:t>nie polega,</w:t>
      </w:r>
      <w:r w:rsidRPr="003F6981">
        <w:rPr>
          <w:rFonts w:asciiTheme="minorHAnsi" w:hAnsiTheme="minorHAnsi" w:cstheme="minorHAnsi"/>
          <w:sz w:val="22"/>
          <w:szCs w:val="22"/>
        </w:rPr>
        <w:t xml:space="preserve"> następujące części zamówienia: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880"/>
        <w:gridCol w:w="5592"/>
      </w:tblGrid>
      <w:tr w:rsidR="00A81D37" w:rsidRPr="003F6981" w14:paraId="1148C896" w14:textId="77777777" w:rsidTr="00057BD3">
        <w:trPr>
          <w:trHeight w:val="646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87BD074" w14:textId="77777777" w:rsidR="00A81D37" w:rsidRPr="003F6981" w:rsidRDefault="00A81D37" w:rsidP="00057BD3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88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0F8E860" w14:textId="77777777" w:rsidR="00A81D37" w:rsidRPr="003F6981" w:rsidRDefault="00A81D37" w:rsidP="00057BD3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Firma podwykonawcy</w:t>
            </w:r>
          </w:p>
        </w:tc>
        <w:tc>
          <w:tcPr>
            <w:tcW w:w="559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7F79CD8" w14:textId="77777777" w:rsidR="00A81D37" w:rsidRPr="003F6981" w:rsidRDefault="00A81D37" w:rsidP="00057BD3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Część zamówienia</w:t>
            </w:r>
          </w:p>
        </w:tc>
      </w:tr>
      <w:tr w:rsidR="00A81D37" w:rsidRPr="003F6981" w14:paraId="159B35AB" w14:textId="77777777" w:rsidTr="00057BD3">
        <w:trPr>
          <w:trHeight w:val="621"/>
        </w:trPr>
        <w:tc>
          <w:tcPr>
            <w:tcW w:w="70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3043EC39" w14:textId="77777777" w:rsidR="00A81D37" w:rsidRPr="003F6981" w:rsidRDefault="00A81D37" w:rsidP="00057BD3">
            <w:pPr>
              <w:widowControl w:val="0"/>
              <w:spacing w:before="120" w:after="120" w:line="480" w:lineRule="auto"/>
              <w:jc w:val="center"/>
              <w:rPr>
                <w:rFonts w:asciiTheme="minorHAnsi" w:hAnsiTheme="minorHAnsi" w:cstheme="minorHAnsi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</w:tcBorders>
          </w:tcPr>
          <w:p w14:paraId="38CA165B" w14:textId="77777777" w:rsidR="00A81D37" w:rsidRPr="003F6981" w:rsidRDefault="00A81D37" w:rsidP="00057BD3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92" w:type="dxa"/>
            <w:tcBorders>
              <w:top w:val="double" w:sz="4" w:space="0" w:color="auto"/>
              <w:right w:val="single" w:sz="12" w:space="0" w:color="auto"/>
            </w:tcBorders>
          </w:tcPr>
          <w:p w14:paraId="3BC87E1F" w14:textId="77777777" w:rsidR="00A81D37" w:rsidRPr="003F6981" w:rsidRDefault="00A81D37" w:rsidP="00057BD3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81D37" w:rsidRPr="003F6981" w14:paraId="07BAC0C9" w14:textId="77777777" w:rsidTr="00057BD3">
        <w:trPr>
          <w:trHeight w:val="425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E66A2C1" w14:textId="77777777" w:rsidR="00A81D37" w:rsidRPr="003F6981" w:rsidRDefault="00A81D37" w:rsidP="00057BD3">
            <w:pPr>
              <w:widowControl w:val="0"/>
              <w:spacing w:before="120" w:after="120" w:line="480" w:lineRule="auto"/>
              <w:jc w:val="center"/>
              <w:rPr>
                <w:rFonts w:asciiTheme="minorHAnsi" w:hAnsiTheme="minorHAnsi" w:cstheme="minorHAnsi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bottom w:val="single" w:sz="12" w:space="0" w:color="auto"/>
            </w:tcBorders>
          </w:tcPr>
          <w:p w14:paraId="427ECAD0" w14:textId="77777777" w:rsidR="00A81D37" w:rsidRPr="003F6981" w:rsidRDefault="00A81D37" w:rsidP="00057BD3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92" w:type="dxa"/>
            <w:tcBorders>
              <w:bottom w:val="single" w:sz="12" w:space="0" w:color="auto"/>
              <w:right w:val="single" w:sz="12" w:space="0" w:color="auto"/>
            </w:tcBorders>
          </w:tcPr>
          <w:p w14:paraId="15375B6A" w14:textId="77777777" w:rsidR="00A81D37" w:rsidRPr="003F6981" w:rsidRDefault="00A81D37" w:rsidP="00057BD3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282993E" w14:textId="77777777" w:rsidR="000D5247" w:rsidRPr="00EE0A3D" w:rsidRDefault="000D5247" w:rsidP="000D5247">
      <w:pPr>
        <w:widowControl w:val="0"/>
        <w:spacing w:line="276" w:lineRule="auto"/>
        <w:contextualSpacing/>
        <w:jc w:val="both"/>
        <w:rPr>
          <w:rFonts w:asciiTheme="minorHAnsi" w:hAnsiTheme="minorHAnsi" w:cstheme="minorHAnsi"/>
          <w:sz w:val="16"/>
          <w:szCs w:val="16"/>
          <w:u w:val="single"/>
        </w:rPr>
      </w:pPr>
    </w:p>
    <w:p w14:paraId="073D982C" w14:textId="77777777" w:rsidR="000D5247" w:rsidRPr="000D5247" w:rsidRDefault="000D5247" w:rsidP="000D5247">
      <w:pPr>
        <w:pStyle w:val="Akapitzlist"/>
        <w:keepLines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0D5247">
        <w:rPr>
          <w:rFonts w:asciiTheme="minorHAnsi" w:hAnsiTheme="minorHAnsi" w:cstheme="minorHAnsi"/>
          <w:sz w:val="22"/>
          <w:szCs w:val="22"/>
        </w:rPr>
        <w:t>Zgodnie z treścią art. 225 ust. 2 ustawy Pzp wybór przedmiotowej oferty*</w:t>
      </w:r>
    </w:p>
    <w:p w14:paraId="61038FBF" w14:textId="77777777" w:rsidR="000D5247" w:rsidRDefault="000D5247" w:rsidP="000D5247">
      <w:pPr>
        <w:keepLines/>
        <w:widowControl w:val="0"/>
        <w:numPr>
          <w:ilvl w:val="0"/>
          <w:numId w:val="36"/>
        </w:numPr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0D5247">
        <w:rPr>
          <w:rFonts w:asciiTheme="minorHAnsi" w:hAnsiTheme="minorHAnsi" w:cstheme="minorHAnsi"/>
          <w:b/>
          <w:sz w:val="22"/>
          <w:szCs w:val="22"/>
        </w:rPr>
        <w:t>*nie będzie</w:t>
      </w:r>
      <w:r w:rsidRPr="000D5247">
        <w:rPr>
          <w:rFonts w:asciiTheme="minorHAnsi" w:hAnsiTheme="minorHAnsi" w:cstheme="minorHAnsi"/>
          <w:sz w:val="22"/>
          <w:szCs w:val="22"/>
        </w:rPr>
        <w:t xml:space="preserve"> prowadził do powstania u Zamawiającego obowiązku podatkowego zgodnie </w:t>
      </w:r>
      <w:r>
        <w:rPr>
          <w:rFonts w:asciiTheme="minorHAnsi" w:hAnsiTheme="minorHAnsi" w:cstheme="minorHAnsi"/>
          <w:sz w:val="22"/>
          <w:szCs w:val="22"/>
        </w:rPr>
        <w:br/>
      </w:r>
      <w:r w:rsidRPr="000D5247">
        <w:rPr>
          <w:rFonts w:asciiTheme="minorHAnsi" w:hAnsiTheme="minorHAnsi" w:cstheme="minorHAnsi"/>
          <w:sz w:val="22"/>
          <w:szCs w:val="22"/>
        </w:rPr>
        <w:t>z przepisami o podatku od towarów i usług.</w:t>
      </w:r>
    </w:p>
    <w:p w14:paraId="60AE8254" w14:textId="77777777" w:rsidR="000D5247" w:rsidRPr="000D5247" w:rsidRDefault="000D5247" w:rsidP="000D5247">
      <w:pPr>
        <w:keepLines/>
        <w:widowControl w:val="0"/>
        <w:numPr>
          <w:ilvl w:val="0"/>
          <w:numId w:val="36"/>
        </w:numPr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0D5247">
        <w:rPr>
          <w:rFonts w:asciiTheme="minorHAnsi" w:hAnsiTheme="minorHAnsi" w:cstheme="minorHAnsi"/>
          <w:b/>
          <w:sz w:val="22"/>
          <w:szCs w:val="22"/>
        </w:rPr>
        <w:t>*będzie</w:t>
      </w:r>
      <w:r w:rsidRPr="000D5247">
        <w:rPr>
          <w:rFonts w:asciiTheme="minorHAnsi" w:hAnsiTheme="minorHAnsi" w:cstheme="minorHAnsi"/>
          <w:sz w:val="22"/>
          <w:szCs w:val="22"/>
        </w:rPr>
        <w:t xml:space="preserve"> prowadził do powstania u Zamawiającego obowiązku podatkowego zgodnie </w:t>
      </w:r>
      <w:r>
        <w:rPr>
          <w:rFonts w:asciiTheme="minorHAnsi" w:hAnsiTheme="minorHAnsi" w:cstheme="minorHAnsi"/>
          <w:sz w:val="22"/>
          <w:szCs w:val="22"/>
        </w:rPr>
        <w:br/>
      </w:r>
      <w:r w:rsidRPr="000D5247">
        <w:rPr>
          <w:rFonts w:asciiTheme="minorHAnsi" w:hAnsiTheme="minorHAnsi" w:cstheme="minorHAnsi"/>
          <w:sz w:val="22"/>
          <w:szCs w:val="22"/>
        </w:rPr>
        <w:t>z przepisami o podatku od towarów i usług w zakresie</w:t>
      </w:r>
    </w:p>
    <w:p w14:paraId="21CAB898" w14:textId="77777777" w:rsidR="000D5247" w:rsidRPr="000D5247" w:rsidRDefault="000D5247" w:rsidP="000D5247">
      <w:pPr>
        <w:keepLines/>
        <w:widowControl w:val="0"/>
        <w:jc w:val="center"/>
        <w:rPr>
          <w:rFonts w:asciiTheme="minorHAnsi" w:hAnsiTheme="minorHAnsi" w:cstheme="minorHAnsi"/>
          <w:sz w:val="22"/>
          <w:szCs w:val="22"/>
        </w:rPr>
      </w:pPr>
      <w:r w:rsidRPr="000D524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</w:t>
      </w:r>
    </w:p>
    <w:p w14:paraId="79185E28" w14:textId="77777777" w:rsidR="000D5247" w:rsidRPr="000D5247" w:rsidRDefault="000D5247" w:rsidP="000D5247">
      <w:pPr>
        <w:keepLines/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0D5247">
        <w:rPr>
          <w:rFonts w:asciiTheme="minorHAnsi" w:eastAsia="Calibri" w:hAnsiTheme="minorHAnsi" w:cstheme="minorHAnsi"/>
          <w:b/>
          <w:sz w:val="22"/>
          <w:szCs w:val="22"/>
        </w:rPr>
        <w:t xml:space="preserve">należy wskazać nazwę (rodzaj) towaru lub usługi, których dostawa lub świadczenie będzie prowadzić do powstania takiego obowiązku podatkowego o wartości </w:t>
      </w:r>
      <w:r w:rsidRPr="000D5247">
        <w:rPr>
          <w:rFonts w:asciiTheme="minorHAnsi" w:eastAsia="Calibri" w:hAnsiTheme="minorHAnsi" w:cstheme="minorHAnsi"/>
          <w:b/>
          <w:sz w:val="22"/>
          <w:szCs w:val="22"/>
          <w:u w:val="single"/>
        </w:rPr>
        <w:t>………………….PLN bez kwoty podatku VAT</w:t>
      </w:r>
      <w:r w:rsidRPr="000D5247">
        <w:rPr>
          <w:rFonts w:asciiTheme="minorHAnsi" w:eastAsia="Calibri" w:hAnsiTheme="minorHAnsi" w:cstheme="minorHAnsi"/>
          <w:b/>
          <w:sz w:val="22"/>
          <w:szCs w:val="22"/>
        </w:rPr>
        <w:t xml:space="preserve"> (należy wskazać wartość tego towaru lub usługi bez kwoty podatku od towarów </w:t>
      </w:r>
      <w:r>
        <w:rPr>
          <w:rFonts w:asciiTheme="minorHAnsi" w:eastAsia="Calibri" w:hAnsiTheme="minorHAnsi" w:cstheme="minorHAnsi"/>
          <w:b/>
          <w:sz w:val="22"/>
          <w:szCs w:val="22"/>
        </w:rPr>
        <w:br/>
      </w:r>
      <w:r w:rsidRPr="000D5247">
        <w:rPr>
          <w:rFonts w:asciiTheme="minorHAnsi" w:eastAsia="Calibri" w:hAnsiTheme="minorHAnsi" w:cstheme="minorHAnsi"/>
          <w:b/>
          <w:sz w:val="22"/>
          <w:szCs w:val="22"/>
        </w:rPr>
        <w:t>i usług) stawka podatku od towarów i usług wynosi ……….%</w:t>
      </w:r>
      <w:r w:rsidRPr="000D5247">
        <w:rPr>
          <w:rFonts w:asciiTheme="minorHAnsi" w:hAnsiTheme="minorHAnsi" w:cstheme="minorHAnsi"/>
          <w:sz w:val="22"/>
          <w:szCs w:val="22"/>
        </w:rPr>
        <w:t>.</w:t>
      </w:r>
    </w:p>
    <w:p w14:paraId="36E1148D" w14:textId="77777777" w:rsidR="000D5247" w:rsidRPr="000D5247" w:rsidRDefault="000D5247" w:rsidP="000D5247">
      <w:pPr>
        <w:keepLines/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0D5247">
        <w:rPr>
          <w:rFonts w:asciiTheme="minorHAnsi" w:hAnsiTheme="minorHAnsi" w:cstheme="minorHAnsi"/>
          <w:sz w:val="22"/>
          <w:szCs w:val="22"/>
        </w:rPr>
        <w:t>*) zaznaczyć właściwe</w:t>
      </w:r>
    </w:p>
    <w:p w14:paraId="73DE2DFA" w14:textId="77777777" w:rsidR="000D5247" w:rsidRPr="000D5247" w:rsidRDefault="000D5247" w:rsidP="000D5247">
      <w:pPr>
        <w:pStyle w:val="Akapitzlist"/>
        <w:widowControl w:val="0"/>
        <w:spacing w:line="276" w:lineRule="auto"/>
        <w:ind w:left="0"/>
        <w:contextualSpacing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D96B7F9" w14:textId="77777777" w:rsidR="00A81D37" w:rsidRPr="00636C97" w:rsidRDefault="00231071" w:rsidP="000D5247">
      <w:pPr>
        <w:pStyle w:val="Akapitzlist"/>
        <w:widowControl w:val="0"/>
        <w:numPr>
          <w:ilvl w:val="0"/>
          <w:numId w:val="1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Na podstawie art. </w:t>
      </w:r>
      <w:r w:rsidR="00A81D37" w:rsidRPr="003F6981">
        <w:rPr>
          <w:rFonts w:asciiTheme="minorHAnsi" w:hAnsiTheme="minorHAnsi" w:cstheme="minorHAnsi"/>
          <w:sz w:val="22"/>
          <w:szCs w:val="22"/>
        </w:rPr>
        <w:t xml:space="preserve"> 127 ust. 2 ustawy z dnia 11 września 2019 r. Prawo zamówień publicznych (Pzp) </w:t>
      </w:r>
      <w:r w:rsidR="00A81D37" w:rsidRPr="003F6981">
        <w:rPr>
          <w:rFonts w:asciiTheme="minorHAnsi" w:hAnsiTheme="minorHAnsi" w:cstheme="minorHAnsi"/>
          <w:sz w:val="22"/>
          <w:szCs w:val="22"/>
          <w:u w:val="single"/>
        </w:rPr>
        <w:t>wskazuję</w:t>
      </w:r>
      <w:r w:rsidR="00A81D37" w:rsidRPr="003F6981">
        <w:rPr>
          <w:rFonts w:asciiTheme="minorHAnsi" w:hAnsiTheme="minorHAnsi" w:cstheme="minorHAnsi"/>
          <w:sz w:val="22"/>
          <w:szCs w:val="22"/>
        </w:rPr>
        <w:t xml:space="preserve"> nazwę i numer postępowania (oznaczenie sprawy) o udzielenie zamówienia publicznego oraz </w:t>
      </w:r>
      <w:r w:rsidR="00A81D37" w:rsidRPr="003F6981">
        <w:rPr>
          <w:rFonts w:asciiTheme="minorHAnsi" w:hAnsiTheme="minorHAnsi" w:cstheme="minorHAnsi"/>
          <w:sz w:val="22"/>
          <w:szCs w:val="22"/>
          <w:u w:val="single"/>
        </w:rPr>
        <w:t>podmiotowe środki dowodowe, które znajdują się w posiadaniu Zamawiającego</w:t>
      </w:r>
      <w:r w:rsidR="00A81D37" w:rsidRPr="003F6981">
        <w:rPr>
          <w:rFonts w:asciiTheme="minorHAnsi" w:hAnsiTheme="minorHAnsi" w:cstheme="minorHAnsi"/>
          <w:sz w:val="22"/>
          <w:szCs w:val="22"/>
        </w:rPr>
        <w:t xml:space="preserve">, w szczególności oświadczenia lub dokumenty, o których mowa w § 6 - 9 Rozporządzenia Ministra Rozwoju, Pracy i Technologii z dnia 23 grudnia 2020 r. w sprawie podmiotowych środków dowodowych oraz innych dokumentów lub oświadczeń, jakich może żądać zamawiający od wykonawcy, przechowywane przez Zamawiającego zgodnie z art. 78 ust. 1 ustawy Pzp, </w:t>
      </w:r>
      <w:r w:rsidR="00A81D37" w:rsidRPr="003F6981">
        <w:rPr>
          <w:rFonts w:asciiTheme="minorHAnsi" w:hAnsiTheme="minorHAnsi" w:cstheme="minorHAnsi"/>
          <w:sz w:val="22"/>
          <w:szCs w:val="22"/>
          <w:u w:val="single"/>
        </w:rPr>
        <w:t>w celu potwierdzenia okoliczności, o których mowa  w art. 273 ust. 1 ustawy Pzp i potwierdzam ich prawidłowość i aktualność.</w:t>
      </w:r>
    </w:p>
    <w:p w14:paraId="0A1C9185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18"/>
          <w:szCs w:val="18"/>
        </w:rPr>
      </w:pPr>
      <w:r w:rsidRPr="003F6981">
        <w:rPr>
          <w:rFonts w:asciiTheme="minorHAnsi" w:hAnsiTheme="minorHAnsi" w:cstheme="minorHAnsi"/>
          <w:sz w:val="18"/>
          <w:szCs w:val="18"/>
        </w:rPr>
        <w:t>(należy wypełnić, jeżeli oświadczenia lub dokumenty, o których mowa w § 6-9</w:t>
      </w:r>
      <w:r w:rsidRPr="003F6981">
        <w:rPr>
          <w:rFonts w:asciiTheme="minorHAnsi" w:hAnsiTheme="minorHAnsi" w:cstheme="minorHAnsi"/>
          <w:i/>
          <w:sz w:val="18"/>
          <w:szCs w:val="18"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3F6981">
        <w:rPr>
          <w:rFonts w:asciiTheme="minorHAnsi" w:hAnsiTheme="minorHAnsi" w:cstheme="minorHAnsi"/>
          <w:sz w:val="18"/>
          <w:szCs w:val="18"/>
        </w:rPr>
        <w:t>znajdują się w posiadaniu Zamawiającego, w szczególności oświadczenia lub dokumenty przechowywane przez zamawiającego zgodnie z art. 78 ust. 1 Pzp)</w:t>
      </w:r>
    </w:p>
    <w:p w14:paraId="0507486D" w14:textId="77777777" w:rsidR="00A81D37" w:rsidRPr="003F6981" w:rsidRDefault="00A81D37" w:rsidP="00A81D37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835"/>
        <w:gridCol w:w="3508"/>
      </w:tblGrid>
      <w:tr w:rsidR="00A81D37" w:rsidRPr="003F6981" w14:paraId="3F77CD10" w14:textId="77777777" w:rsidTr="00057BD3">
        <w:tc>
          <w:tcPr>
            <w:tcW w:w="2409" w:type="dxa"/>
            <w:shd w:val="clear" w:color="auto" w:fill="auto"/>
            <w:vAlign w:val="center"/>
          </w:tcPr>
          <w:p w14:paraId="03723E6A" w14:textId="77777777" w:rsidR="00A81D37" w:rsidRPr="003F6981" w:rsidRDefault="00A81D37" w:rsidP="00057B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b/>
                <w:sz w:val="18"/>
                <w:szCs w:val="18"/>
              </w:rPr>
              <w:t>Nazwa postępowania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D1208E" w14:textId="77777777" w:rsidR="00A81D37" w:rsidRPr="003F6981" w:rsidRDefault="00A81D37" w:rsidP="00057B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b/>
                <w:sz w:val="18"/>
                <w:szCs w:val="18"/>
              </w:rPr>
              <w:t>Numer postępowania</w:t>
            </w: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 (oznaczenie sprawy, do której dokumenty zostały dołączone)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01DABC55" w14:textId="77777777" w:rsidR="00A81D37" w:rsidRPr="003F6981" w:rsidRDefault="00A81D37" w:rsidP="00057B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b/>
                <w:sz w:val="18"/>
                <w:szCs w:val="18"/>
              </w:rPr>
              <w:t>Rodzaj oświadczeń lub dokumentów (</w:t>
            </w:r>
            <w:r w:rsidRPr="003F6981">
              <w:rPr>
                <w:rFonts w:asciiTheme="minorHAnsi" w:hAnsiTheme="minorHAnsi" w:cstheme="minorHAnsi"/>
                <w:i/>
                <w:sz w:val="18"/>
                <w:szCs w:val="18"/>
              </w:rPr>
              <w:t>znajdujących się w posiadaniu zamawiającego).</w:t>
            </w:r>
            <w:r w:rsidRPr="003F6981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Pr="003F6981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footnoteReference w:id="2"/>
            </w:r>
          </w:p>
        </w:tc>
      </w:tr>
      <w:tr w:rsidR="00A81D37" w:rsidRPr="003F6981" w14:paraId="225DBFF4" w14:textId="77777777" w:rsidTr="00057BD3">
        <w:tc>
          <w:tcPr>
            <w:tcW w:w="2409" w:type="dxa"/>
            <w:shd w:val="clear" w:color="auto" w:fill="auto"/>
          </w:tcPr>
          <w:p w14:paraId="7202C3E4" w14:textId="77777777" w:rsidR="00A81D37" w:rsidRPr="003F6981" w:rsidRDefault="00A81D37" w:rsidP="00057BD3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21F3F1" w14:textId="77777777" w:rsidR="00A81D37" w:rsidRPr="003F6981" w:rsidRDefault="00A81D37" w:rsidP="00057BD3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9856F8" w14:textId="77777777" w:rsidR="00A81D37" w:rsidRPr="003F6981" w:rsidRDefault="00A81D37" w:rsidP="00057BD3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634D29A7" w14:textId="77777777" w:rsidR="00A81D37" w:rsidRPr="003F6981" w:rsidRDefault="00A81D37" w:rsidP="00057BD3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2243E966" w14:textId="77777777" w:rsidR="00A81D37" w:rsidRPr="003F6981" w:rsidRDefault="00A81D37" w:rsidP="00057BD3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199BB93" w14:textId="77777777" w:rsidR="00A81D37" w:rsidRPr="003F6981" w:rsidRDefault="00A81D37" w:rsidP="00A81D37">
      <w:pPr>
        <w:rPr>
          <w:rFonts w:asciiTheme="minorHAnsi" w:hAnsiTheme="minorHAnsi" w:cstheme="minorHAnsi"/>
          <w:sz w:val="20"/>
          <w:szCs w:val="20"/>
        </w:rPr>
      </w:pPr>
    </w:p>
    <w:p w14:paraId="01BDB845" w14:textId="77777777" w:rsidR="00A81D37" w:rsidRPr="003F6981" w:rsidRDefault="00A81D37" w:rsidP="00EE0A3D">
      <w:pPr>
        <w:numPr>
          <w:ilvl w:val="0"/>
          <w:numId w:val="1"/>
        </w:numPr>
        <w:tabs>
          <w:tab w:val="clear" w:pos="0"/>
        </w:tabs>
        <w:suppressAutoHyphens/>
        <w:ind w:left="284" w:hanging="426"/>
        <w:jc w:val="both"/>
        <w:rPr>
          <w:rFonts w:asciiTheme="minorHAnsi" w:hAnsiTheme="minorHAnsi" w:cstheme="minorHAnsi"/>
          <w:b/>
          <w:color w:val="000000"/>
          <w:szCs w:val="22"/>
        </w:rPr>
      </w:pPr>
      <w:r w:rsidRPr="003F6981">
        <w:rPr>
          <w:rFonts w:asciiTheme="minorHAnsi" w:hAnsiTheme="minorHAnsi" w:cstheme="minorHAnsi"/>
          <w:b/>
          <w:color w:val="000000"/>
          <w:szCs w:val="22"/>
        </w:rPr>
        <w:t>Wykonawca jest</w:t>
      </w:r>
      <w:r w:rsidRPr="003F6981">
        <w:rPr>
          <w:rFonts w:asciiTheme="minorHAnsi" w:hAnsiTheme="minorHAnsi" w:cstheme="minorHAnsi"/>
          <w:color w:val="000000"/>
          <w:szCs w:val="22"/>
        </w:rPr>
        <w:t>:</w:t>
      </w:r>
      <w:r w:rsidRPr="003F6981">
        <w:rPr>
          <w:rFonts w:asciiTheme="minorHAnsi" w:hAnsiTheme="minorHAnsi" w:cstheme="minorHAnsi"/>
          <w:b/>
          <w:color w:val="000000"/>
          <w:szCs w:val="22"/>
        </w:rPr>
        <w:t xml:space="preserve"> </w:t>
      </w:r>
    </w:p>
    <w:p w14:paraId="6652D594" w14:textId="77777777" w:rsidR="00A81D37" w:rsidRPr="003F6981" w:rsidRDefault="00A81D37" w:rsidP="00EE0A3D">
      <w:pPr>
        <w:numPr>
          <w:ilvl w:val="0"/>
          <w:numId w:val="4"/>
        </w:numPr>
        <w:tabs>
          <w:tab w:val="center" w:pos="-2127"/>
        </w:tabs>
        <w:ind w:left="993" w:hanging="426"/>
        <w:jc w:val="both"/>
        <w:rPr>
          <w:rFonts w:asciiTheme="minorHAnsi" w:hAnsiTheme="minorHAnsi" w:cstheme="minorHAnsi"/>
          <w:color w:val="000000"/>
          <w:sz w:val="36"/>
          <w:szCs w:val="36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  </w:t>
      </w:r>
      <w:r w:rsidRPr="003F6981">
        <w:rPr>
          <w:rFonts w:asciiTheme="minorHAnsi" w:hAnsiTheme="minorHAnsi" w:cstheme="minorHAnsi"/>
          <w:color w:val="000000"/>
        </w:rPr>
        <w:t>mikroprzedsiębiorstwem</w:t>
      </w:r>
      <w:r w:rsidRPr="003F6981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</w:t>
      </w:r>
    </w:p>
    <w:p w14:paraId="12D8820B" w14:textId="77777777" w:rsidR="00A81D37" w:rsidRPr="003F6981" w:rsidRDefault="00A81D37" w:rsidP="00EE0A3D">
      <w:pPr>
        <w:numPr>
          <w:ilvl w:val="0"/>
          <w:numId w:val="4"/>
        </w:numPr>
        <w:tabs>
          <w:tab w:val="center" w:pos="-2127"/>
        </w:tabs>
        <w:ind w:left="993" w:hanging="426"/>
        <w:jc w:val="both"/>
        <w:rPr>
          <w:rFonts w:asciiTheme="minorHAnsi" w:hAnsiTheme="minorHAnsi" w:cstheme="minorHAnsi"/>
          <w:color w:val="000000"/>
          <w:sz w:val="36"/>
          <w:szCs w:val="36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  </w:t>
      </w:r>
      <w:r w:rsidRPr="003F6981">
        <w:rPr>
          <w:rFonts w:asciiTheme="minorHAnsi" w:hAnsiTheme="minorHAnsi" w:cstheme="minorHAnsi"/>
          <w:color w:val="000000"/>
        </w:rPr>
        <w:t xml:space="preserve">małym przedsiębiorstwem </w:t>
      </w:r>
      <w:r w:rsidRPr="003F6981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</w:t>
      </w:r>
    </w:p>
    <w:p w14:paraId="1701A11D" w14:textId="77777777" w:rsidR="00A81D37" w:rsidRPr="003F6981" w:rsidRDefault="00A81D37" w:rsidP="00EE0A3D">
      <w:pPr>
        <w:numPr>
          <w:ilvl w:val="0"/>
          <w:numId w:val="4"/>
        </w:numPr>
        <w:tabs>
          <w:tab w:val="center" w:pos="-2127"/>
        </w:tabs>
        <w:ind w:left="993" w:hanging="426"/>
        <w:jc w:val="both"/>
        <w:rPr>
          <w:rFonts w:asciiTheme="minorHAnsi" w:hAnsiTheme="minorHAnsi" w:cstheme="minorHAnsi"/>
          <w:color w:val="000000"/>
          <w:sz w:val="36"/>
          <w:szCs w:val="36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  </w:t>
      </w:r>
      <w:r w:rsidRPr="003F6981">
        <w:rPr>
          <w:rFonts w:asciiTheme="minorHAnsi" w:hAnsiTheme="minorHAnsi" w:cstheme="minorHAnsi"/>
          <w:color w:val="000000"/>
        </w:rPr>
        <w:t xml:space="preserve">średnim przedsiębiorstwem </w:t>
      </w:r>
      <w:r w:rsidRPr="003F6981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</w:t>
      </w:r>
    </w:p>
    <w:p w14:paraId="348E8318" w14:textId="77777777" w:rsidR="00A81D37" w:rsidRPr="003F6981" w:rsidRDefault="00A81D37" w:rsidP="00EE0A3D">
      <w:pPr>
        <w:widowControl w:val="0"/>
        <w:numPr>
          <w:ilvl w:val="0"/>
          <w:numId w:val="4"/>
        </w:numPr>
        <w:tabs>
          <w:tab w:val="left" w:pos="993"/>
        </w:tabs>
        <w:ind w:hanging="153"/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</w:rPr>
        <w:t xml:space="preserve">  jednoosobowa działalność gospodarcza</w:t>
      </w:r>
    </w:p>
    <w:p w14:paraId="5A47F3FA" w14:textId="77777777" w:rsidR="00A81D37" w:rsidRPr="003F6981" w:rsidRDefault="00A81D37" w:rsidP="00EE0A3D">
      <w:pPr>
        <w:widowControl w:val="0"/>
        <w:numPr>
          <w:ilvl w:val="0"/>
          <w:numId w:val="4"/>
        </w:numPr>
        <w:tabs>
          <w:tab w:val="left" w:pos="993"/>
        </w:tabs>
        <w:ind w:hanging="153"/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</w:rPr>
        <w:t xml:space="preserve">  osoba fizyczna nieprowadząca działalności gospodarczej</w:t>
      </w:r>
    </w:p>
    <w:p w14:paraId="1567A9DF" w14:textId="77777777" w:rsidR="00A81D37" w:rsidRPr="003F6981" w:rsidRDefault="00A81D37" w:rsidP="00EE0A3D">
      <w:pPr>
        <w:widowControl w:val="0"/>
        <w:numPr>
          <w:ilvl w:val="0"/>
          <w:numId w:val="4"/>
        </w:numPr>
        <w:tabs>
          <w:tab w:val="left" w:pos="993"/>
        </w:tabs>
        <w:ind w:hanging="153"/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</w:rPr>
        <w:t xml:space="preserve">  inny rodzaj</w:t>
      </w:r>
    </w:p>
    <w:p w14:paraId="44EC80A4" w14:textId="77777777" w:rsidR="00A81D37" w:rsidRPr="003F6981" w:rsidRDefault="00A81D37" w:rsidP="00EE0A3D">
      <w:pPr>
        <w:tabs>
          <w:tab w:val="center" w:pos="-2127"/>
        </w:tabs>
        <w:ind w:left="426"/>
        <w:rPr>
          <w:rFonts w:asciiTheme="minorHAnsi" w:hAnsiTheme="minorHAnsi" w:cstheme="minorHAnsi"/>
          <w:b/>
          <w:color w:val="000000"/>
          <w:szCs w:val="22"/>
        </w:rPr>
      </w:pPr>
      <w:r w:rsidRPr="003F6981">
        <w:rPr>
          <w:rFonts w:asciiTheme="minorHAnsi" w:hAnsiTheme="minorHAnsi" w:cstheme="minorHAnsi"/>
          <w:b/>
          <w:color w:val="000000"/>
          <w:szCs w:val="22"/>
        </w:rPr>
        <w:t>Wykonawca nie jest</w:t>
      </w:r>
      <w:r w:rsidRPr="003F6981">
        <w:rPr>
          <w:rFonts w:asciiTheme="minorHAnsi" w:hAnsiTheme="minorHAnsi" w:cstheme="minorHAnsi"/>
          <w:color w:val="000000"/>
          <w:szCs w:val="22"/>
        </w:rPr>
        <w:t>:</w:t>
      </w:r>
      <w:r w:rsidRPr="003F6981">
        <w:rPr>
          <w:rFonts w:asciiTheme="minorHAnsi" w:hAnsiTheme="minorHAnsi" w:cstheme="minorHAnsi"/>
          <w:b/>
          <w:color w:val="000000"/>
          <w:szCs w:val="22"/>
        </w:rPr>
        <w:t xml:space="preserve"> </w:t>
      </w:r>
    </w:p>
    <w:p w14:paraId="400FE8FF" w14:textId="77777777" w:rsidR="00A81D37" w:rsidRPr="003F6981" w:rsidRDefault="00A81D37" w:rsidP="00EE0A3D">
      <w:pPr>
        <w:numPr>
          <w:ilvl w:val="0"/>
          <w:numId w:val="4"/>
        </w:numPr>
        <w:tabs>
          <w:tab w:val="center" w:pos="-2127"/>
        </w:tabs>
        <w:ind w:left="993" w:hanging="426"/>
        <w:jc w:val="both"/>
        <w:rPr>
          <w:rFonts w:asciiTheme="minorHAnsi" w:hAnsiTheme="minorHAnsi" w:cstheme="minorHAnsi"/>
          <w:color w:val="000000"/>
          <w:sz w:val="36"/>
          <w:szCs w:val="36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  </w:t>
      </w:r>
      <w:r w:rsidRPr="003F6981">
        <w:rPr>
          <w:rFonts w:asciiTheme="minorHAnsi" w:hAnsiTheme="minorHAnsi" w:cstheme="minorHAnsi"/>
          <w:color w:val="000000"/>
        </w:rPr>
        <w:t>żadnym z ww. przedsiębiorstw</w:t>
      </w:r>
      <w:r w:rsidRPr="003F6981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</w:t>
      </w:r>
    </w:p>
    <w:p w14:paraId="3D6A5B2C" w14:textId="77777777" w:rsidR="00A81D37" w:rsidRPr="003F6981" w:rsidRDefault="00A81D37" w:rsidP="00EE0A3D">
      <w:pPr>
        <w:ind w:left="426"/>
        <w:rPr>
          <w:rFonts w:asciiTheme="minorHAnsi" w:hAnsiTheme="minorHAnsi" w:cstheme="minorHAnsi"/>
          <w:sz w:val="20"/>
          <w:szCs w:val="20"/>
        </w:rPr>
      </w:pPr>
      <w:r w:rsidRPr="003F6981">
        <w:rPr>
          <w:rFonts w:asciiTheme="minorHAnsi" w:hAnsiTheme="minorHAnsi" w:cstheme="minorHAnsi"/>
          <w:sz w:val="28"/>
          <w:szCs w:val="28"/>
        </w:rPr>
        <w:t>*</w:t>
      </w:r>
      <w:r w:rsidRPr="003F6981">
        <w:rPr>
          <w:rFonts w:asciiTheme="minorHAnsi" w:hAnsiTheme="minorHAnsi" w:cstheme="minorHAnsi"/>
          <w:sz w:val="20"/>
          <w:szCs w:val="20"/>
        </w:rPr>
        <w:t xml:space="preserve">  </w:t>
      </w:r>
      <w:r w:rsidRPr="003F6981">
        <w:rPr>
          <w:rFonts w:asciiTheme="minorHAnsi" w:hAnsiTheme="minorHAnsi" w:cstheme="minorHAnsi"/>
          <w:i/>
          <w:sz w:val="20"/>
          <w:szCs w:val="20"/>
        </w:rPr>
        <w:t>zaznaczyć odpowiedni prostokąt</w:t>
      </w:r>
      <w:r w:rsidRPr="003F6981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34388D56" w14:textId="77777777" w:rsidR="00A81D37" w:rsidRPr="003F6981" w:rsidRDefault="00A81D37" w:rsidP="00EE0A3D">
      <w:pPr>
        <w:jc w:val="both"/>
        <w:rPr>
          <w:rFonts w:asciiTheme="minorHAnsi" w:hAnsiTheme="minorHAnsi" w:cstheme="minorHAnsi"/>
          <w:sz w:val="20"/>
          <w:szCs w:val="20"/>
        </w:rPr>
      </w:pPr>
      <w:r w:rsidRPr="003F6981">
        <w:rPr>
          <w:rFonts w:asciiTheme="minorHAnsi" w:hAnsiTheme="minorHAnsi" w:cstheme="minorHAnsi"/>
          <w:i/>
          <w:sz w:val="20"/>
          <w:szCs w:val="20"/>
        </w:rPr>
        <w:t xml:space="preserve">Przez </w:t>
      </w:r>
      <w:r w:rsidRPr="003F6981">
        <w:rPr>
          <w:rFonts w:asciiTheme="minorHAnsi" w:hAnsiTheme="minorHAnsi" w:cstheme="minorHAnsi"/>
          <w:b/>
          <w:i/>
          <w:sz w:val="20"/>
          <w:szCs w:val="20"/>
        </w:rPr>
        <w:t>Mikroprzedsiębiorstwo</w:t>
      </w:r>
      <w:r w:rsidRPr="003F6981">
        <w:rPr>
          <w:rFonts w:asciiTheme="minorHAnsi" w:hAnsiTheme="minorHAnsi" w:cstheme="minorHAnsi"/>
          <w:i/>
          <w:sz w:val="20"/>
          <w:szCs w:val="20"/>
        </w:rPr>
        <w:t xml:space="preserve"> rozumie się: przedsiębiorstwo, które zatrudnia mniej niż 10 osób</w:t>
      </w:r>
      <w:r w:rsidRPr="003F6981">
        <w:rPr>
          <w:rFonts w:asciiTheme="minorHAnsi" w:hAnsiTheme="minorHAnsi" w:cstheme="minorHAnsi"/>
          <w:i/>
          <w:sz w:val="20"/>
          <w:szCs w:val="20"/>
        </w:rPr>
        <w:br/>
        <w:t>i którego roczny obrót lub roczna suma bilansowa nie przekracza 2 milionów EUR.</w:t>
      </w:r>
    </w:p>
    <w:p w14:paraId="7892FAB9" w14:textId="77777777" w:rsidR="00A81D37" w:rsidRPr="003F6981" w:rsidRDefault="00A81D37" w:rsidP="00EE0A3D">
      <w:pPr>
        <w:jc w:val="both"/>
        <w:rPr>
          <w:rFonts w:asciiTheme="minorHAnsi" w:hAnsiTheme="minorHAnsi" w:cstheme="minorHAnsi"/>
          <w:sz w:val="20"/>
          <w:szCs w:val="20"/>
        </w:rPr>
      </w:pPr>
      <w:r w:rsidRPr="003F6981">
        <w:rPr>
          <w:rFonts w:asciiTheme="minorHAnsi" w:hAnsiTheme="minorHAnsi" w:cstheme="minorHAnsi"/>
          <w:i/>
          <w:sz w:val="20"/>
          <w:szCs w:val="20"/>
        </w:rPr>
        <w:t xml:space="preserve">Przez </w:t>
      </w:r>
      <w:r w:rsidRPr="003F6981">
        <w:rPr>
          <w:rFonts w:asciiTheme="minorHAnsi" w:hAnsiTheme="minorHAnsi" w:cstheme="minorHAnsi"/>
          <w:b/>
          <w:i/>
          <w:sz w:val="20"/>
          <w:szCs w:val="20"/>
        </w:rPr>
        <w:t>Małe przedsiębiorstwo</w:t>
      </w:r>
      <w:r w:rsidRPr="003F6981">
        <w:rPr>
          <w:rFonts w:asciiTheme="minorHAnsi" w:hAnsiTheme="minorHAnsi" w:cstheme="minorHAnsi"/>
          <w:i/>
          <w:sz w:val="20"/>
          <w:szCs w:val="20"/>
        </w:rPr>
        <w:t xml:space="preserve"> rozumie się: przedsiębiorstwo, które zatrudnia mniej niż 50 osób</w:t>
      </w:r>
      <w:r w:rsidRPr="003F6981">
        <w:rPr>
          <w:rFonts w:asciiTheme="minorHAnsi" w:hAnsiTheme="minorHAnsi" w:cstheme="minorHAnsi"/>
          <w:i/>
          <w:sz w:val="20"/>
          <w:szCs w:val="20"/>
        </w:rPr>
        <w:br/>
        <w:t>i którego roczny obrót lub roczna suma bilansowa nie przekracza 10 milionów EUR.</w:t>
      </w:r>
    </w:p>
    <w:p w14:paraId="39A98D49" w14:textId="77777777" w:rsidR="00EE0A3D" w:rsidRDefault="00A81D37" w:rsidP="00EE0A3D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3F6981">
        <w:rPr>
          <w:rFonts w:asciiTheme="minorHAnsi" w:hAnsiTheme="minorHAnsi" w:cstheme="minorHAnsi"/>
          <w:i/>
          <w:sz w:val="20"/>
          <w:szCs w:val="20"/>
        </w:rPr>
        <w:t xml:space="preserve">Przez </w:t>
      </w:r>
      <w:r w:rsidRPr="003F6981">
        <w:rPr>
          <w:rFonts w:asciiTheme="minorHAnsi" w:hAnsiTheme="minorHAnsi" w:cstheme="minorHAnsi"/>
          <w:b/>
          <w:i/>
          <w:sz w:val="20"/>
          <w:szCs w:val="20"/>
        </w:rPr>
        <w:t>Średnie przedsiębiorstwa</w:t>
      </w:r>
      <w:r w:rsidRPr="003F6981">
        <w:rPr>
          <w:rFonts w:asciiTheme="minorHAnsi" w:hAnsiTheme="minorHAnsi" w:cstheme="minorHAnsi"/>
          <w:i/>
          <w:sz w:val="20"/>
          <w:szCs w:val="20"/>
        </w:rPr>
        <w:t xml:space="preserve"> rozumie się: przedsiębiorstwa, które nie są mikroprzedsiębiorstwami ani małymi przedsiębiorstwami i które zatrudniają mniej niż 250 osób i których roczny obrót nie przekracza </w:t>
      </w:r>
      <w:r w:rsidRPr="003F6981">
        <w:rPr>
          <w:rFonts w:asciiTheme="minorHAnsi" w:hAnsiTheme="minorHAnsi" w:cstheme="minorHAnsi"/>
          <w:i/>
          <w:sz w:val="20"/>
          <w:szCs w:val="20"/>
        </w:rPr>
        <w:br/>
        <w:t>50 milionów EUR lub roczna suma bilansowa nie przekracza 43 milionów EUR.</w:t>
      </w:r>
    </w:p>
    <w:p w14:paraId="389DE996" w14:textId="77777777" w:rsidR="00A81D37" w:rsidRPr="00EE0A3D" w:rsidRDefault="00A81D37" w:rsidP="00EE0A3D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3F6981">
        <w:rPr>
          <w:rFonts w:asciiTheme="minorHAnsi" w:hAnsiTheme="minorHAnsi" w:cstheme="minorHAnsi"/>
          <w:b/>
          <w:i/>
          <w:sz w:val="20"/>
          <w:szCs w:val="20"/>
          <w:u w:val="single"/>
        </w:rPr>
        <w:t>Powyższe informacje są wymagane wyłącznie do celów statystycznych</w:t>
      </w:r>
      <w:r w:rsidRPr="003F6981">
        <w:rPr>
          <w:rFonts w:asciiTheme="minorHAnsi" w:hAnsiTheme="minorHAnsi" w:cstheme="minorHAnsi"/>
          <w:b/>
          <w:i/>
          <w:sz w:val="20"/>
          <w:szCs w:val="20"/>
        </w:rPr>
        <w:t xml:space="preserve">. </w:t>
      </w:r>
    </w:p>
    <w:p w14:paraId="1D16DE96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165D1B9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ZOBOWIĄZANIA W PRZYPADKU PRZYZNANIA ZAMÓWIENIA</w:t>
      </w:r>
    </w:p>
    <w:p w14:paraId="0A2B66A6" w14:textId="77777777" w:rsidR="00A81D37" w:rsidRPr="003F6981" w:rsidRDefault="00A81D37" w:rsidP="00345235">
      <w:pPr>
        <w:numPr>
          <w:ilvl w:val="0"/>
          <w:numId w:val="2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zobowiązujemy się do zawarcia umowy w miejscu i terminie wyznaczonym przez Zamawiającego,</w:t>
      </w:r>
    </w:p>
    <w:p w14:paraId="3E0DA9E0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D3AB95D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ZASTRZEŻENIE WYKONAWCY</w:t>
      </w:r>
    </w:p>
    <w:p w14:paraId="40E5E719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Niżej wymienione dokumenty składające się na ofertę nie mogą być ogólnie udostępnione:</w:t>
      </w:r>
    </w:p>
    <w:p w14:paraId="4EDF7A68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6E67B6D4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DDD50F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INNE INFORMACJE WYKONAWCY</w:t>
      </w:r>
    </w:p>
    <w:p w14:paraId="2843659C" w14:textId="77777777" w:rsidR="00A81D37" w:rsidRPr="003F6981" w:rsidRDefault="00A81D37" w:rsidP="00345235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wraz z ofertą składam następujące oświadczenia i dokumenty:</w:t>
      </w:r>
    </w:p>
    <w:p w14:paraId="3C9DDE40" w14:textId="77777777" w:rsidR="00A81D37" w:rsidRPr="003F6981" w:rsidRDefault="00A81D37" w:rsidP="00A81D3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0F640928" w14:textId="77777777" w:rsidR="00A81D37" w:rsidRPr="003F6981" w:rsidRDefault="00A81D37" w:rsidP="00345235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Wykonawca informuje, iż Zamawiający może uzyskać wymagane dokumenty za pomocą bezpłatnych i ogólnie dostępnych baz danych pod adresem:</w:t>
      </w:r>
    </w:p>
    <w:p w14:paraId="0BBFF716" w14:textId="77777777" w:rsidR="00A81D37" w:rsidRPr="003F6981" w:rsidRDefault="00A81D37" w:rsidP="00EE0A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</w:p>
    <w:p w14:paraId="5E76B944" w14:textId="77777777" w:rsidR="00A81D37" w:rsidRPr="003F6981" w:rsidRDefault="00EE0A3D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0BAE6157" w14:textId="77777777" w:rsidR="00A81D37" w:rsidRPr="00825D3B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825D3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</w:p>
    <w:p w14:paraId="3BD8EED8" w14:textId="77777777" w:rsidR="00A81D37" w:rsidRPr="00825D3B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825D3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825D3B">
        <w:rPr>
          <w:rFonts w:asciiTheme="minorHAnsi" w:hAnsiTheme="minorHAnsi" w:cstheme="minorHAnsi"/>
          <w:sz w:val="22"/>
          <w:szCs w:val="22"/>
        </w:rPr>
        <w:tab/>
      </w:r>
      <w:r w:rsidRPr="00825D3B">
        <w:rPr>
          <w:rFonts w:asciiTheme="minorHAnsi" w:hAnsiTheme="minorHAnsi" w:cstheme="minorHAnsi"/>
          <w:sz w:val="22"/>
          <w:szCs w:val="22"/>
        </w:rPr>
        <w:tab/>
      </w:r>
      <w:r w:rsidRPr="00825D3B">
        <w:rPr>
          <w:rFonts w:asciiTheme="minorHAnsi" w:hAnsiTheme="minorHAnsi" w:cstheme="minorHAnsi"/>
          <w:sz w:val="22"/>
          <w:szCs w:val="22"/>
        </w:rPr>
        <w:tab/>
      </w:r>
      <w:r w:rsidRPr="00825D3B">
        <w:rPr>
          <w:rFonts w:asciiTheme="minorHAnsi" w:hAnsiTheme="minorHAnsi" w:cstheme="minorHAnsi"/>
          <w:sz w:val="22"/>
          <w:szCs w:val="22"/>
        </w:rPr>
        <w:tab/>
        <w:t xml:space="preserve">            ……………………………………………………..…………….</w:t>
      </w:r>
    </w:p>
    <w:p w14:paraId="0C4F9CB4" w14:textId="77777777" w:rsidR="00A81D37" w:rsidRPr="00825D3B" w:rsidRDefault="00A81D37" w:rsidP="00A81D37">
      <w:pPr>
        <w:ind w:left="4953" w:hanging="4695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825D3B">
        <w:rPr>
          <w:rFonts w:asciiTheme="minorHAnsi" w:hAnsiTheme="minorHAnsi" w:cstheme="minorHAnsi"/>
          <w:i/>
          <w:iCs/>
          <w:sz w:val="22"/>
          <w:szCs w:val="22"/>
        </w:rPr>
        <w:t>(miejscowość, data)</w:t>
      </w:r>
      <w:r w:rsidRPr="00825D3B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25D3B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25D3B">
        <w:rPr>
          <w:rFonts w:asciiTheme="minorHAnsi" w:hAnsiTheme="minorHAnsi" w:cstheme="minorHAnsi"/>
          <w:i/>
          <w:iCs/>
          <w:sz w:val="18"/>
          <w:szCs w:val="18"/>
        </w:rPr>
        <w:t>Podpis(y) osoby(osób) upoważnionej(ych) do podpisania niniejszej oferty w imieniu Wykonawcy(ów).</w:t>
      </w:r>
    </w:p>
    <w:p w14:paraId="653B5CC3" w14:textId="77777777" w:rsidR="00A81D37" w:rsidRPr="00825D3B" w:rsidRDefault="00A81D37" w:rsidP="00A81D37">
      <w:pPr>
        <w:ind w:left="5103" w:hanging="283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825D3B">
        <w:rPr>
          <w:rFonts w:asciiTheme="minorHAnsi" w:hAnsiTheme="minorHAnsi" w:cstheme="minorHAnsi"/>
          <w:i/>
          <w:iCs/>
          <w:sz w:val="18"/>
          <w:szCs w:val="18"/>
        </w:rPr>
        <w:t xml:space="preserve">  Oferta w postaci elektronicznej winna być podpisana kwalifikowanym podpisem elektronicznym</w:t>
      </w:r>
    </w:p>
    <w:p w14:paraId="31628799" w14:textId="77777777" w:rsidR="00EE3A11" w:rsidRPr="003F6981" w:rsidRDefault="00A81D37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  <w:r w:rsidRPr="00825D3B">
        <w:rPr>
          <w:rFonts w:asciiTheme="minorHAnsi" w:hAnsiTheme="minorHAnsi" w:cstheme="minorHAnsi"/>
          <w:i/>
          <w:iCs/>
          <w:sz w:val="18"/>
          <w:szCs w:val="18"/>
        </w:rPr>
        <w:t>lub podpisem zaufanym  lub podpisem osobistym</w:t>
      </w:r>
    </w:p>
    <w:p w14:paraId="2BF8BB7F" w14:textId="77777777" w:rsidR="00EE3A11" w:rsidRPr="003F6981" w:rsidRDefault="00EE3A11" w:rsidP="00EE3A11">
      <w:pPr>
        <w:keepNext/>
        <w:widowControl w:val="0"/>
        <w:autoSpaceDE w:val="0"/>
        <w:autoSpaceDN w:val="0"/>
        <w:adjustRightInd w:val="0"/>
        <w:spacing w:before="240" w:after="120"/>
        <w:ind w:right="-1"/>
        <w:rPr>
          <w:rFonts w:asciiTheme="minorHAnsi" w:hAnsiTheme="minorHAnsi" w:cstheme="minorHAnsi"/>
          <w:b/>
        </w:rPr>
      </w:pPr>
      <w:bookmarkStart w:id="1" w:name="_Toc274742415"/>
      <w:r w:rsidRPr="003F6981">
        <w:rPr>
          <w:rFonts w:asciiTheme="minorHAnsi" w:hAnsiTheme="minorHAnsi" w:cstheme="minorHAnsi"/>
          <w:b/>
        </w:rPr>
        <w:t>Załącznik nr 3a do SWZ (składają wszyscy Wykonawcy)</w:t>
      </w:r>
    </w:p>
    <w:p w14:paraId="003DB27C" w14:textId="77777777" w:rsidR="00EE3A11" w:rsidRPr="003F6981" w:rsidRDefault="00EE3A11" w:rsidP="00EE3A11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  <w:sz w:val="32"/>
        </w:rPr>
      </w:pPr>
      <w:r w:rsidRPr="003F6981">
        <w:rPr>
          <w:rFonts w:asciiTheme="minorHAnsi" w:hAnsiTheme="minorHAnsi" w:cstheme="minorHAnsi"/>
          <w:b/>
          <w:sz w:val="32"/>
        </w:rPr>
        <w:t xml:space="preserve">Oświadczenie wykonawcy </w:t>
      </w:r>
    </w:p>
    <w:p w14:paraId="59F4ED20" w14:textId="77777777" w:rsidR="00EE3A11" w:rsidRPr="003F6981" w:rsidRDefault="00EE3A11" w:rsidP="00EE3A11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11 września 2019 r. </w:t>
      </w:r>
      <w:r w:rsidRPr="003F6981">
        <w:rPr>
          <w:rFonts w:asciiTheme="minorHAnsi" w:hAnsiTheme="minorHAnsi" w:cstheme="minorHAnsi"/>
          <w:b/>
          <w:sz w:val="22"/>
          <w:szCs w:val="22"/>
        </w:rPr>
        <w:br/>
        <w:t>Prawo zamówień publicznych</w:t>
      </w:r>
    </w:p>
    <w:p w14:paraId="2439D9AB" w14:textId="77777777" w:rsidR="00EE3A11" w:rsidRPr="003F6981" w:rsidRDefault="00EE3A11" w:rsidP="00EE3A11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F6981">
        <w:rPr>
          <w:rFonts w:asciiTheme="minorHAnsi" w:hAnsiTheme="minorHAnsi" w:cstheme="minorHAnsi"/>
          <w:b/>
          <w:sz w:val="22"/>
          <w:szCs w:val="22"/>
          <w:u w:val="single"/>
        </w:rPr>
        <w:t>DOTYCZĄCE SPEŁNIANIA WARUNKÓW UDZIAŁU W POSTĘPOWANIU</w:t>
      </w:r>
    </w:p>
    <w:p w14:paraId="5A602C58" w14:textId="77777777" w:rsidR="00EE3A11" w:rsidRPr="003F6981" w:rsidRDefault="00EE3A11" w:rsidP="00EE3A11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  <w:sz w:val="4"/>
          <w:szCs w:val="4"/>
        </w:rPr>
      </w:pPr>
    </w:p>
    <w:p w14:paraId="369200CA" w14:textId="77777777" w:rsidR="00EE3A11" w:rsidRPr="003F6981" w:rsidRDefault="00EE3A11" w:rsidP="00345235">
      <w:pPr>
        <w:keepNext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120"/>
        <w:ind w:left="357" w:right="45" w:hanging="357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1A35108A" w14:textId="77777777" w:rsidR="00EE3A11" w:rsidRPr="003F6981" w:rsidRDefault="00EE3A11" w:rsidP="00EE3A11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Centrum  Administracji Pieczy Zastępczej </w:t>
      </w:r>
    </w:p>
    <w:p w14:paraId="00C838BB" w14:textId="77777777" w:rsidR="00EE3A11" w:rsidRPr="003F6981" w:rsidRDefault="00EE3A11" w:rsidP="00EE3A11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90-159 Łódź ul. Małachowskiego 74</w:t>
      </w:r>
    </w:p>
    <w:p w14:paraId="1C35130F" w14:textId="77777777" w:rsidR="00EE3A11" w:rsidRPr="003F6981" w:rsidRDefault="00EE3A11" w:rsidP="00345235">
      <w:pPr>
        <w:keepNext/>
        <w:keepLines/>
        <w:widowControl w:val="0"/>
        <w:numPr>
          <w:ilvl w:val="0"/>
          <w:numId w:val="5"/>
        </w:numPr>
        <w:spacing w:before="240" w:after="120"/>
        <w:ind w:left="357" w:hanging="357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WYKONAWCA:</w:t>
      </w:r>
    </w:p>
    <w:p w14:paraId="3B28F7F9" w14:textId="77777777" w:rsidR="00EE3A11" w:rsidRPr="003F6981" w:rsidRDefault="00EE3A11" w:rsidP="00EE3A11">
      <w:pPr>
        <w:keepNext/>
        <w:widowControl w:val="0"/>
        <w:spacing w:after="12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Niniejsza oferta zostaje złożona przez</w:t>
      </w:r>
      <w:r w:rsidRPr="003F6981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footnoteReference w:id="3"/>
      </w:r>
      <w:r w:rsidRPr="003F6981">
        <w:rPr>
          <w:rFonts w:asciiTheme="minorHAnsi" w:hAnsiTheme="minorHAnsi" w:cstheme="minorHAnsi"/>
          <w:b/>
          <w:color w:val="00000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EE3A11" w:rsidRPr="003F6981" w14:paraId="1193DA25" w14:textId="77777777" w:rsidTr="00057BD3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2DBDE26A" w14:textId="77777777" w:rsidR="00EE3A11" w:rsidRPr="003F6981" w:rsidRDefault="00EE3A11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8A3BB4C" w14:textId="77777777" w:rsidR="00EE3A11" w:rsidRPr="003F6981" w:rsidRDefault="00EE3A11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C5534B0" w14:textId="77777777" w:rsidR="00EE3A11" w:rsidRPr="003F6981" w:rsidRDefault="00EE3A11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3F6981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BD33B3A" w14:textId="77777777" w:rsidR="00EE3A11" w:rsidRPr="003F6981" w:rsidRDefault="00EE3A11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EE3A11" w:rsidRPr="003F6981" w14:paraId="59270745" w14:textId="77777777" w:rsidTr="00057BD3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70246826" w14:textId="77777777" w:rsidR="00EE3A11" w:rsidRPr="003F6981" w:rsidRDefault="00EE3A11" w:rsidP="00057BD3">
            <w:pPr>
              <w:keepNext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3FBC682D" w14:textId="77777777" w:rsidR="00EE3A11" w:rsidRPr="003F6981" w:rsidRDefault="00EE3A11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39F54F41" w14:textId="77777777" w:rsidR="00EE3A11" w:rsidRPr="003F6981" w:rsidRDefault="00EE3A11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12EE4057" w14:textId="77777777" w:rsidR="00EE3A11" w:rsidRPr="003F6981" w:rsidRDefault="00EE3A11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EE3A11" w:rsidRPr="003F6981" w14:paraId="57E938B9" w14:textId="77777777" w:rsidTr="00057BD3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494ECEB6" w14:textId="77777777" w:rsidR="00EE3A11" w:rsidRPr="003F6981" w:rsidRDefault="00EE3A11" w:rsidP="00057BD3">
            <w:pPr>
              <w:keepNext/>
              <w:spacing w:after="120"/>
              <w:rPr>
                <w:rFonts w:asciiTheme="minorHAnsi" w:hAnsiTheme="minorHAnsi" w:cstheme="minorHAnsi"/>
                <w:b/>
                <w:i/>
                <w:color w:val="FF0000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6F5D047D" w14:textId="77777777" w:rsidR="00EE3A11" w:rsidRPr="003F6981" w:rsidRDefault="00EE3A11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5E823096" w14:textId="77777777" w:rsidR="00EE3A11" w:rsidRPr="003F6981" w:rsidRDefault="00EE3A11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438ECA07" w14:textId="77777777" w:rsidR="00EE3A11" w:rsidRPr="003F6981" w:rsidRDefault="00EE3A11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2931E44E" w14:textId="77777777" w:rsidR="00EE3A11" w:rsidRPr="003F6981" w:rsidRDefault="00EE3A11" w:rsidP="00EE3A11">
      <w:pPr>
        <w:keepNext/>
        <w:widowControl w:val="0"/>
        <w:spacing w:after="120"/>
        <w:ind w:left="360"/>
        <w:rPr>
          <w:rFonts w:asciiTheme="minorHAnsi" w:hAnsiTheme="minorHAnsi" w:cstheme="minorHAnsi"/>
          <w:sz w:val="8"/>
          <w:szCs w:val="8"/>
        </w:rPr>
      </w:pPr>
    </w:p>
    <w:p w14:paraId="7A1048AB" w14:textId="77777777" w:rsidR="00EE3A11" w:rsidRPr="00633AB7" w:rsidRDefault="00EE3A11" w:rsidP="00F57599">
      <w:pPr>
        <w:keepNext/>
        <w:keepLines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3F6981">
        <w:rPr>
          <w:rFonts w:asciiTheme="minorHAnsi" w:hAnsiTheme="minorHAnsi" w:cstheme="minorHAnsi"/>
        </w:rPr>
        <w:t>Na potrzeby postępowania o udzielenie zamówienia publicznego, pn.</w:t>
      </w:r>
      <w:r w:rsidR="00057BD3" w:rsidRPr="00057BD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633AB7" w:rsidRPr="00633AB7">
        <w:rPr>
          <w:rFonts w:asciiTheme="minorHAnsi" w:hAnsiTheme="minorHAnsi" w:cstheme="minorHAnsi"/>
          <w:b/>
          <w:bCs/>
          <w:color w:val="000000"/>
          <w:u w:val="single"/>
        </w:rPr>
        <w:t>„zorganizowanie kolonii  letnich dla maksymalnie 120 uczestników  projektu  „Разом - wsparcie integracji obywateli państw trzecich”</w:t>
      </w:r>
      <w:r w:rsidR="00633AB7">
        <w:rPr>
          <w:rFonts w:asciiTheme="minorHAnsi" w:hAnsiTheme="minorHAnsi" w:cstheme="minorHAnsi"/>
          <w:b/>
          <w:bCs/>
          <w:color w:val="000000"/>
          <w:u w:val="single"/>
        </w:rPr>
        <w:t xml:space="preserve"> </w:t>
      </w:r>
      <w:r w:rsidRPr="003F6981">
        <w:rPr>
          <w:rFonts w:asciiTheme="minorHAnsi" w:hAnsiTheme="minorHAnsi" w:cstheme="minorHAnsi"/>
        </w:rPr>
        <w:t>–</w:t>
      </w:r>
      <w:r w:rsidRPr="003F6981">
        <w:rPr>
          <w:rFonts w:asciiTheme="minorHAnsi" w:hAnsiTheme="minorHAnsi" w:cstheme="minorHAnsi"/>
          <w:b/>
        </w:rPr>
        <w:t xml:space="preserve"> </w:t>
      </w:r>
      <w:r w:rsidRPr="003F6981">
        <w:rPr>
          <w:rFonts w:asciiTheme="minorHAnsi" w:hAnsiTheme="minorHAnsi" w:cstheme="minorHAnsi"/>
        </w:rPr>
        <w:t xml:space="preserve">oświadczam(y), że spełniam (y) warunki udziału </w:t>
      </w:r>
      <w:r w:rsidR="00633AB7">
        <w:rPr>
          <w:rFonts w:asciiTheme="minorHAnsi" w:hAnsiTheme="minorHAnsi" w:cstheme="minorHAnsi"/>
        </w:rPr>
        <w:br/>
      </w:r>
      <w:r w:rsidRPr="003F6981">
        <w:rPr>
          <w:rFonts w:asciiTheme="minorHAnsi" w:hAnsiTheme="minorHAnsi" w:cstheme="minorHAnsi"/>
        </w:rPr>
        <w:t xml:space="preserve">w postępowaniu określone przez Zamawiającego w Specyfikacji Warunków Zamówienia </w:t>
      </w:r>
      <w:r w:rsidR="00633AB7">
        <w:rPr>
          <w:rFonts w:asciiTheme="minorHAnsi" w:hAnsiTheme="minorHAnsi" w:cstheme="minorHAnsi"/>
        </w:rPr>
        <w:br/>
      </w:r>
      <w:r w:rsidRPr="003F6981">
        <w:rPr>
          <w:rFonts w:asciiTheme="minorHAnsi" w:hAnsiTheme="minorHAnsi" w:cstheme="minorHAnsi"/>
        </w:rPr>
        <w:t>i ogłoszeniu o zamówieniu</w:t>
      </w:r>
      <w:r w:rsidR="009F27F5">
        <w:rPr>
          <w:rFonts w:asciiTheme="minorHAnsi" w:hAnsiTheme="minorHAnsi" w:cstheme="minorHAnsi"/>
        </w:rPr>
        <w:t>.</w:t>
      </w:r>
    </w:p>
    <w:p w14:paraId="5DC0BB22" w14:textId="77777777" w:rsidR="00EE3A11" w:rsidRPr="003F6981" w:rsidRDefault="00EE3A11" w:rsidP="00F57599">
      <w:pPr>
        <w:keepNext/>
        <w:spacing w:line="276" w:lineRule="auto"/>
        <w:ind w:firstLine="709"/>
        <w:jc w:val="both"/>
        <w:rPr>
          <w:rFonts w:asciiTheme="minorHAnsi" w:hAnsiTheme="minorHAnsi" w:cstheme="minorHAnsi"/>
          <w:sz w:val="21"/>
          <w:szCs w:val="21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EE3A11" w:rsidRPr="003F6981" w14:paraId="71AA436C" w14:textId="77777777" w:rsidTr="00057BD3">
        <w:trPr>
          <w:jc w:val="center"/>
        </w:trPr>
        <w:tc>
          <w:tcPr>
            <w:tcW w:w="1814" w:type="pct"/>
            <w:vAlign w:val="center"/>
          </w:tcPr>
          <w:bookmarkEnd w:id="1"/>
          <w:p w14:paraId="45D800A9" w14:textId="77777777" w:rsidR="00EE3A11" w:rsidRPr="003F6981" w:rsidRDefault="00EE3A11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0A9E3029" w14:textId="77777777" w:rsidR="00EE3A11" w:rsidRPr="003F6981" w:rsidRDefault="00EE3A11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EE3A11" w:rsidRPr="003F6981" w14:paraId="4A5B7921" w14:textId="77777777" w:rsidTr="00057BD3">
        <w:trPr>
          <w:jc w:val="center"/>
        </w:trPr>
        <w:tc>
          <w:tcPr>
            <w:tcW w:w="1814" w:type="pct"/>
            <w:vAlign w:val="center"/>
          </w:tcPr>
          <w:p w14:paraId="2BE97EB8" w14:textId="77777777" w:rsidR="00EE3A11" w:rsidRPr="003F6981" w:rsidRDefault="00EE3A11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7AF35AE" w14:textId="77777777" w:rsidR="00EE3A11" w:rsidRPr="003F6981" w:rsidRDefault="00EE3A11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Podpis(y) osoby(osób) upoważnionej(ych) do podpisania niniejszej oferty </w:t>
            </w:r>
          </w:p>
          <w:p w14:paraId="57AB3012" w14:textId="77777777" w:rsidR="00EE3A11" w:rsidRPr="003F6981" w:rsidRDefault="00EE3A11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w imieniu Wykonawcy(ów). </w:t>
            </w:r>
          </w:p>
          <w:p w14:paraId="5D6016E7" w14:textId="77777777" w:rsidR="00EE3A11" w:rsidRPr="003F6981" w:rsidRDefault="00EE3A11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podpisana w formie kwalifikowanego podpisu elektronicznego lub w postaci podpisu zaufanego lub w postaci podpisu osobistego.</w:t>
            </w:r>
          </w:p>
        </w:tc>
      </w:tr>
    </w:tbl>
    <w:p w14:paraId="3242BF54" w14:textId="77777777" w:rsidR="00EE3A11" w:rsidRPr="003F6981" w:rsidRDefault="00EE3A11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45B2D946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463183" w14:textId="77777777" w:rsidR="00A81D37" w:rsidRPr="003F6981" w:rsidRDefault="00A81D37" w:rsidP="00A81D37">
      <w:pPr>
        <w:rPr>
          <w:rFonts w:asciiTheme="minorHAnsi" w:hAnsiTheme="minorHAnsi" w:cstheme="minorHAnsi"/>
          <w:sz w:val="22"/>
          <w:szCs w:val="22"/>
        </w:rPr>
      </w:pPr>
    </w:p>
    <w:p w14:paraId="14E65BB0" w14:textId="77777777" w:rsidR="00CB28CA" w:rsidRPr="003F6981" w:rsidRDefault="00CB28CA" w:rsidP="00CB28CA">
      <w:pPr>
        <w:keepNext/>
        <w:widowControl w:val="0"/>
        <w:autoSpaceDE w:val="0"/>
        <w:autoSpaceDN w:val="0"/>
        <w:adjustRightInd w:val="0"/>
        <w:spacing w:before="240" w:after="120"/>
        <w:ind w:right="-1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Załącznik nr 3b do SWZ (składają podmioty na zasoby, których powołuje się Wykonawca)</w:t>
      </w:r>
    </w:p>
    <w:p w14:paraId="64583465" w14:textId="77777777" w:rsidR="00CB28CA" w:rsidRPr="003F6981" w:rsidRDefault="00CB28CA" w:rsidP="00CB28CA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Oświadczenie podmiotu na zasoby, którego powołuje się Wykonawca</w:t>
      </w:r>
    </w:p>
    <w:p w14:paraId="26DEEF25" w14:textId="77777777" w:rsidR="00CB28CA" w:rsidRPr="003F6981" w:rsidRDefault="00CB28CA" w:rsidP="00CB28CA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11 września 2019 r. </w:t>
      </w:r>
      <w:r w:rsidRPr="003F6981">
        <w:rPr>
          <w:rFonts w:asciiTheme="minorHAnsi" w:hAnsiTheme="minorHAnsi" w:cstheme="minorHAnsi"/>
          <w:b/>
          <w:sz w:val="22"/>
          <w:szCs w:val="22"/>
        </w:rPr>
        <w:br/>
        <w:t>Prawo zamówień publicznych</w:t>
      </w:r>
    </w:p>
    <w:p w14:paraId="518919DC" w14:textId="77777777" w:rsidR="00CB28CA" w:rsidRPr="003F6981" w:rsidRDefault="00CB28CA" w:rsidP="00CB28CA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F6981">
        <w:rPr>
          <w:rFonts w:asciiTheme="minorHAnsi" w:hAnsiTheme="minorHAnsi" w:cstheme="minorHAnsi"/>
          <w:b/>
          <w:sz w:val="22"/>
          <w:szCs w:val="22"/>
          <w:u w:val="single"/>
        </w:rPr>
        <w:t>DOTYCZĄCE SPEŁNIANIA WARUNKÓW UDZIAŁU W POSTĘPOWANIU</w:t>
      </w:r>
    </w:p>
    <w:p w14:paraId="13B1E856" w14:textId="77777777" w:rsidR="00CB28CA" w:rsidRPr="003F6981" w:rsidRDefault="00CB28CA" w:rsidP="00CB28CA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  <w:sz w:val="4"/>
          <w:szCs w:val="4"/>
        </w:rPr>
      </w:pPr>
    </w:p>
    <w:p w14:paraId="2B2AF5CC" w14:textId="77777777" w:rsidR="00CB28CA" w:rsidRPr="003F6981" w:rsidRDefault="00CB28CA" w:rsidP="00345235">
      <w:pPr>
        <w:keepNext/>
        <w:widowControl w:val="0"/>
        <w:numPr>
          <w:ilvl w:val="0"/>
          <w:numId w:val="6"/>
        </w:numPr>
        <w:autoSpaceDE w:val="0"/>
        <w:autoSpaceDN w:val="0"/>
        <w:adjustRightInd w:val="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2A2462AF" w14:textId="77777777" w:rsidR="00CB28CA" w:rsidRPr="003F6981" w:rsidRDefault="00CB28CA" w:rsidP="00CB28CA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Centrum  Administracji Pieczy Zastępczej</w:t>
      </w:r>
    </w:p>
    <w:p w14:paraId="50EAA9AB" w14:textId="77777777" w:rsidR="00CB28CA" w:rsidRPr="003F6981" w:rsidRDefault="00CB28CA" w:rsidP="00CB28CA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90-159 Łódź </w:t>
      </w:r>
    </w:p>
    <w:p w14:paraId="557BD3A5" w14:textId="77777777" w:rsidR="00CB28CA" w:rsidRPr="003F6981" w:rsidRDefault="00CB28CA" w:rsidP="00CB28CA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ul. Małachowskiego 74</w:t>
      </w:r>
    </w:p>
    <w:p w14:paraId="0A734892" w14:textId="77777777" w:rsidR="00CB28CA" w:rsidRPr="003F6981" w:rsidRDefault="00CB28CA" w:rsidP="00CB28CA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</w:p>
    <w:p w14:paraId="03B3C489" w14:textId="77777777" w:rsidR="00CB28CA" w:rsidRPr="003F6981" w:rsidRDefault="00CB28CA" w:rsidP="00345235">
      <w:pPr>
        <w:keepNext/>
        <w:widowControl w:val="0"/>
        <w:numPr>
          <w:ilvl w:val="0"/>
          <w:numId w:val="6"/>
        </w:numPr>
        <w:spacing w:after="120"/>
        <w:jc w:val="both"/>
        <w:rPr>
          <w:rFonts w:asciiTheme="minorHAnsi" w:hAnsiTheme="minorHAnsi" w:cstheme="minorHAnsi"/>
          <w:b/>
          <w:iCs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 xml:space="preserve">Dane podmiotu </w:t>
      </w:r>
      <w:r w:rsidRPr="003F6981">
        <w:rPr>
          <w:rFonts w:asciiTheme="minorHAnsi" w:hAnsiTheme="minorHAnsi" w:cstheme="minorHAnsi"/>
          <w:b/>
          <w:iCs/>
          <w:color w:val="000000"/>
        </w:rPr>
        <w:t>na zasoby, którego powołuje się Wykonawca:</w:t>
      </w:r>
    </w:p>
    <w:tbl>
      <w:tblPr>
        <w:tblW w:w="8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4"/>
        <w:gridCol w:w="2977"/>
        <w:gridCol w:w="2268"/>
      </w:tblGrid>
      <w:tr w:rsidR="00CB28CA" w:rsidRPr="003F6981" w14:paraId="6EA456F2" w14:textId="77777777" w:rsidTr="00057BD3">
        <w:trPr>
          <w:trHeight w:val="814"/>
        </w:trPr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28777CA" w14:textId="77777777" w:rsidR="00CB28CA" w:rsidRPr="003F6981" w:rsidRDefault="00CB28CA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Nazwa </w:t>
            </w: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podmiotu </w:t>
            </w:r>
            <w:r w:rsidRPr="003F6981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 zasoby, którego powołuje się Wykonawca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20B46D1" w14:textId="77777777" w:rsidR="00CB28CA" w:rsidRPr="003F6981" w:rsidRDefault="00CB28CA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Adres(y)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5A88FE0" w14:textId="77777777" w:rsidR="00CB28CA" w:rsidRPr="003F6981" w:rsidRDefault="00CB28CA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CB28CA" w:rsidRPr="003F6981" w14:paraId="0C2229B4" w14:textId="77777777" w:rsidTr="00057BD3">
        <w:tc>
          <w:tcPr>
            <w:tcW w:w="3434" w:type="dxa"/>
            <w:tcBorders>
              <w:top w:val="double" w:sz="4" w:space="0" w:color="auto"/>
            </w:tcBorders>
          </w:tcPr>
          <w:p w14:paraId="31A86233" w14:textId="77777777" w:rsidR="00CB28CA" w:rsidRPr="003F6981" w:rsidRDefault="00CB28CA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3CC01BD" w14:textId="77777777" w:rsidR="00CB28CA" w:rsidRPr="003F6981" w:rsidRDefault="00CB28CA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646B86E0" w14:textId="77777777" w:rsidR="00CB28CA" w:rsidRPr="003F6981" w:rsidRDefault="00CB28CA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CB28CA" w:rsidRPr="003F6981" w14:paraId="5CE91AC7" w14:textId="77777777" w:rsidTr="00057BD3">
        <w:tc>
          <w:tcPr>
            <w:tcW w:w="3434" w:type="dxa"/>
            <w:tcBorders>
              <w:bottom w:val="single" w:sz="12" w:space="0" w:color="auto"/>
            </w:tcBorders>
          </w:tcPr>
          <w:p w14:paraId="15A68834" w14:textId="77777777" w:rsidR="00CB28CA" w:rsidRPr="003F6981" w:rsidRDefault="00CB28CA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30C3F401" w14:textId="77777777" w:rsidR="00CB28CA" w:rsidRPr="003F6981" w:rsidRDefault="00CB28CA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68749E48" w14:textId="77777777" w:rsidR="00CB28CA" w:rsidRPr="003F6981" w:rsidRDefault="00CB28CA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75B53056" w14:textId="77777777" w:rsidR="00CB28CA" w:rsidRPr="003F6981" w:rsidRDefault="00CB28CA" w:rsidP="00CB28CA">
      <w:pPr>
        <w:keepNext/>
        <w:widowControl w:val="0"/>
        <w:spacing w:after="120"/>
        <w:ind w:left="360"/>
        <w:rPr>
          <w:rFonts w:asciiTheme="minorHAnsi" w:hAnsiTheme="minorHAnsi" w:cstheme="minorHAnsi"/>
          <w:sz w:val="8"/>
          <w:szCs w:val="8"/>
        </w:rPr>
      </w:pPr>
    </w:p>
    <w:p w14:paraId="430C5099" w14:textId="77777777" w:rsidR="00CB28CA" w:rsidRPr="00633AB7" w:rsidRDefault="00CB28CA" w:rsidP="00CB28CA">
      <w:pPr>
        <w:keepNext/>
        <w:keepLines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r w:rsidRPr="003F6981">
        <w:rPr>
          <w:rFonts w:asciiTheme="minorHAnsi" w:hAnsiTheme="minorHAnsi" w:cstheme="minorHAnsi"/>
        </w:rPr>
        <w:t xml:space="preserve">Na potrzeby postępowania o udzielenie zamówienia </w:t>
      </w:r>
      <w:r w:rsidRPr="009756CE">
        <w:rPr>
          <w:rFonts w:asciiTheme="minorHAnsi" w:hAnsiTheme="minorHAnsi" w:cstheme="minorHAnsi"/>
        </w:rPr>
        <w:t>publicznego, pn.</w:t>
      </w:r>
      <w:r w:rsidRPr="009756CE">
        <w:rPr>
          <w:rFonts w:asciiTheme="minorHAnsi" w:hAnsiTheme="minorHAnsi" w:cstheme="minorHAnsi"/>
          <w:color w:val="000000"/>
        </w:rPr>
        <w:t xml:space="preserve"> </w:t>
      </w:r>
      <w:r w:rsidR="00633AB7" w:rsidRPr="00633AB7">
        <w:rPr>
          <w:rFonts w:asciiTheme="minorHAnsi" w:hAnsiTheme="minorHAnsi" w:cstheme="minorHAnsi"/>
          <w:b/>
          <w:bCs/>
          <w:color w:val="000000" w:themeColor="text1"/>
          <w:u w:val="single"/>
        </w:rPr>
        <w:t>„zorganizowanie kolonii  letnich dla maksymalnie 120 uczestników  projektu  „Разом - wsparcie integracji obywateli państw trzecich”</w:t>
      </w:r>
      <w:r w:rsidR="00057BD3" w:rsidRPr="009756CE">
        <w:rPr>
          <w:rFonts w:asciiTheme="minorHAnsi" w:eastAsia="Lucida Sans Unicode" w:hAnsiTheme="minorHAnsi" w:cstheme="minorHAnsi"/>
          <w:b/>
          <w:kern w:val="1"/>
          <w:lang w:eastAsia="zh-CN" w:bidi="en-US"/>
        </w:rPr>
        <w:t xml:space="preserve"> </w:t>
      </w:r>
      <w:r w:rsidRPr="009756CE">
        <w:rPr>
          <w:rFonts w:asciiTheme="minorHAnsi" w:hAnsiTheme="minorHAnsi" w:cstheme="minorHAnsi"/>
        </w:rPr>
        <w:t>-</w:t>
      </w:r>
      <w:r w:rsidRPr="009756CE">
        <w:rPr>
          <w:rFonts w:asciiTheme="minorHAnsi" w:hAnsiTheme="minorHAnsi" w:cstheme="minorHAnsi"/>
          <w:b/>
        </w:rPr>
        <w:t xml:space="preserve"> </w:t>
      </w:r>
      <w:r w:rsidR="00057BD3" w:rsidRPr="009756CE">
        <w:rPr>
          <w:rFonts w:asciiTheme="minorHAnsi" w:hAnsiTheme="minorHAnsi" w:cstheme="minorHAnsi"/>
        </w:rPr>
        <w:t>oświadczam(y), że spełniam</w:t>
      </w:r>
      <w:r w:rsidRPr="009756CE">
        <w:rPr>
          <w:rFonts w:asciiTheme="minorHAnsi" w:hAnsiTheme="minorHAnsi" w:cstheme="minorHAnsi"/>
        </w:rPr>
        <w:t xml:space="preserve">(y) warunki udziału </w:t>
      </w:r>
      <w:r w:rsidR="00633AB7">
        <w:rPr>
          <w:rFonts w:asciiTheme="minorHAnsi" w:hAnsiTheme="minorHAnsi" w:cstheme="minorHAnsi"/>
        </w:rPr>
        <w:br/>
      </w:r>
      <w:r w:rsidRPr="009756CE">
        <w:rPr>
          <w:rFonts w:asciiTheme="minorHAnsi" w:hAnsiTheme="minorHAnsi" w:cstheme="minorHAnsi"/>
        </w:rPr>
        <w:t xml:space="preserve">w postępowaniu określone przez Zamawiającego w Specyfikacji Warunków Zamówienia </w:t>
      </w:r>
      <w:r w:rsidR="00633AB7">
        <w:rPr>
          <w:rFonts w:asciiTheme="minorHAnsi" w:hAnsiTheme="minorHAnsi" w:cstheme="minorHAnsi"/>
        </w:rPr>
        <w:br/>
      </w:r>
      <w:r w:rsidRPr="009756CE">
        <w:rPr>
          <w:rFonts w:asciiTheme="minorHAnsi" w:hAnsiTheme="minorHAnsi" w:cstheme="minorHAnsi"/>
        </w:rPr>
        <w:t>i ogłoszeniu o zamówieniu.</w:t>
      </w:r>
    </w:p>
    <w:p w14:paraId="4A7CD313" w14:textId="77777777" w:rsidR="00CB28CA" w:rsidRPr="003F6981" w:rsidRDefault="00CB28CA" w:rsidP="00CB28CA">
      <w:pPr>
        <w:keepNext/>
        <w:spacing w:line="276" w:lineRule="auto"/>
        <w:ind w:firstLine="709"/>
        <w:rPr>
          <w:rFonts w:asciiTheme="minorHAnsi" w:hAnsiTheme="minorHAnsi" w:cstheme="minorHAnsi"/>
          <w:sz w:val="21"/>
          <w:szCs w:val="21"/>
        </w:rPr>
      </w:pPr>
    </w:p>
    <w:p w14:paraId="31BA6369" w14:textId="77777777" w:rsidR="00CB28CA" w:rsidRPr="003F6981" w:rsidRDefault="00CB28CA" w:rsidP="00CB28CA">
      <w:pPr>
        <w:keepNext/>
        <w:rPr>
          <w:rFonts w:asciiTheme="minorHAnsi" w:hAnsiTheme="minorHAnsi"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CB28CA" w:rsidRPr="003F6981" w14:paraId="6DFBD677" w14:textId="77777777" w:rsidTr="00057BD3">
        <w:trPr>
          <w:jc w:val="center"/>
        </w:trPr>
        <w:tc>
          <w:tcPr>
            <w:tcW w:w="1814" w:type="pct"/>
            <w:vAlign w:val="center"/>
          </w:tcPr>
          <w:p w14:paraId="56846F03" w14:textId="77777777" w:rsidR="00CB28CA" w:rsidRPr="003F6981" w:rsidRDefault="00CB28CA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………………….……………</w:t>
            </w:r>
          </w:p>
        </w:tc>
        <w:tc>
          <w:tcPr>
            <w:tcW w:w="3186" w:type="pct"/>
            <w:vAlign w:val="center"/>
          </w:tcPr>
          <w:p w14:paraId="31A3A4F3" w14:textId="77777777" w:rsidR="00CB28CA" w:rsidRPr="003F6981" w:rsidRDefault="00CB28CA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CB28CA" w:rsidRPr="003F6981" w14:paraId="166699BF" w14:textId="77777777" w:rsidTr="00057BD3">
        <w:trPr>
          <w:trHeight w:val="1267"/>
          <w:jc w:val="center"/>
        </w:trPr>
        <w:tc>
          <w:tcPr>
            <w:tcW w:w="1814" w:type="pct"/>
            <w:vAlign w:val="center"/>
          </w:tcPr>
          <w:p w14:paraId="715F8B6A" w14:textId="77777777" w:rsidR="00CB28CA" w:rsidRPr="003F6981" w:rsidRDefault="00CB28CA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97448D5" w14:textId="77777777" w:rsidR="00CB28CA" w:rsidRPr="003F6981" w:rsidRDefault="00CB28CA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Podpis(y) osoby(osób) upoważnionej(ych) do podpisania niniejszego oświadczenia w imieniu podmiotu </w:t>
            </w:r>
            <w:r w:rsidRPr="003F6981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na zasoby, którego powołuje </w:t>
            </w:r>
          </w:p>
          <w:p w14:paraId="7D1AFFCC" w14:textId="77777777" w:rsidR="00CB28CA" w:rsidRPr="003F6981" w:rsidRDefault="00CB28CA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iCs/>
                <w:sz w:val="18"/>
                <w:szCs w:val="18"/>
              </w:rPr>
              <w:t>się Wykonawca</w:t>
            </w: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 Oferta w postaci elektronicznej winna być podpisana </w:t>
            </w:r>
          </w:p>
          <w:p w14:paraId="0FD42F05" w14:textId="77777777" w:rsidR="00CB28CA" w:rsidRPr="003F6981" w:rsidRDefault="00CB28CA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w formie kwalifikowanego podpisu elektronicznego lub w postaci podpisu zaufanego lub w postaci podpisu osobistego.</w:t>
            </w:r>
          </w:p>
          <w:p w14:paraId="5A1C9AAC" w14:textId="77777777" w:rsidR="00CB28CA" w:rsidRPr="003F6981" w:rsidRDefault="00CB28CA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924DF05" w14:textId="77777777" w:rsidR="00CB28CA" w:rsidRPr="003F6981" w:rsidRDefault="00CB28CA" w:rsidP="00A81D37">
      <w:pPr>
        <w:rPr>
          <w:rFonts w:asciiTheme="minorHAnsi" w:hAnsiTheme="minorHAnsi" w:cstheme="minorHAnsi"/>
          <w:sz w:val="22"/>
          <w:szCs w:val="22"/>
        </w:rPr>
      </w:pPr>
    </w:p>
    <w:p w14:paraId="168CAA38" w14:textId="77777777" w:rsidR="00345235" w:rsidRPr="003F6981" w:rsidRDefault="00345235" w:rsidP="00A81D37">
      <w:pPr>
        <w:rPr>
          <w:rFonts w:asciiTheme="minorHAnsi" w:hAnsiTheme="minorHAnsi" w:cstheme="minorHAnsi"/>
          <w:sz w:val="22"/>
          <w:szCs w:val="22"/>
        </w:rPr>
      </w:pPr>
    </w:p>
    <w:p w14:paraId="2D6AF34C" w14:textId="77777777" w:rsidR="00345235" w:rsidRPr="003F6981" w:rsidRDefault="00345235" w:rsidP="00A81D37">
      <w:pPr>
        <w:rPr>
          <w:rFonts w:asciiTheme="minorHAnsi" w:hAnsiTheme="minorHAnsi" w:cstheme="minorHAnsi"/>
          <w:sz w:val="22"/>
          <w:szCs w:val="22"/>
        </w:rPr>
      </w:pPr>
    </w:p>
    <w:p w14:paraId="7B0472FD" w14:textId="77777777" w:rsidR="00345235" w:rsidRPr="003F6981" w:rsidRDefault="00345235" w:rsidP="00A81D37">
      <w:pPr>
        <w:rPr>
          <w:rFonts w:asciiTheme="minorHAnsi" w:hAnsiTheme="minorHAnsi" w:cstheme="minorHAnsi"/>
          <w:sz w:val="22"/>
          <w:szCs w:val="22"/>
        </w:rPr>
      </w:pPr>
    </w:p>
    <w:p w14:paraId="74BC3F94" w14:textId="77777777" w:rsidR="00345235" w:rsidRPr="003F6981" w:rsidRDefault="00345235" w:rsidP="00A81D37">
      <w:pPr>
        <w:rPr>
          <w:rFonts w:asciiTheme="minorHAnsi" w:hAnsiTheme="minorHAnsi" w:cstheme="minorHAnsi"/>
          <w:sz w:val="22"/>
          <w:szCs w:val="22"/>
        </w:rPr>
      </w:pPr>
    </w:p>
    <w:p w14:paraId="74E011B7" w14:textId="77777777" w:rsidR="00345235" w:rsidRPr="003F6981" w:rsidRDefault="00345235" w:rsidP="00345235">
      <w:pPr>
        <w:keepNext/>
        <w:widowControl w:val="0"/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  <w:bookmarkStart w:id="2" w:name="_Toc274742414"/>
      <w:r w:rsidRPr="003F6981">
        <w:rPr>
          <w:rFonts w:asciiTheme="minorHAnsi" w:hAnsiTheme="minorHAnsi" w:cstheme="minorHAnsi"/>
          <w:b/>
        </w:rPr>
        <w:t xml:space="preserve">Załącznik nr 4a do </w:t>
      </w:r>
      <w:r w:rsidRPr="003F6981">
        <w:rPr>
          <w:rFonts w:asciiTheme="minorHAnsi" w:hAnsiTheme="minorHAnsi" w:cstheme="minorHAnsi"/>
        </w:rPr>
        <w:t>SWZ</w:t>
      </w:r>
      <w:r w:rsidRPr="003F6981">
        <w:rPr>
          <w:rFonts w:asciiTheme="minorHAnsi" w:hAnsiTheme="minorHAnsi" w:cstheme="minorHAnsi"/>
          <w:b/>
        </w:rPr>
        <w:t xml:space="preserve"> (składają wszyscy Wykonawcy)</w:t>
      </w:r>
    </w:p>
    <w:p w14:paraId="53148A8C" w14:textId="77777777" w:rsidR="00345235" w:rsidRPr="003F6981" w:rsidRDefault="00345235" w:rsidP="00A77A5F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32"/>
        </w:rPr>
      </w:pPr>
      <w:r w:rsidRPr="003F6981">
        <w:rPr>
          <w:rFonts w:asciiTheme="minorHAnsi" w:hAnsiTheme="minorHAnsi" w:cstheme="minorHAnsi"/>
          <w:b/>
          <w:sz w:val="32"/>
        </w:rPr>
        <w:t xml:space="preserve">Oświadczenie Wykonawcy </w:t>
      </w:r>
    </w:p>
    <w:p w14:paraId="5613FA72" w14:textId="77777777" w:rsidR="00EF4CB5" w:rsidRDefault="00345235" w:rsidP="00A77A5F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  <w:r w:rsidR="00A77A5F" w:rsidRPr="00A77A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77A5F" w:rsidRPr="003F6981">
        <w:rPr>
          <w:rFonts w:asciiTheme="minorHAnsi" w:hAnsiTheme="minorHAnsi" w:cstheme="minorHAnsi"/>
          <w:b/>
          <w:sz w:val="22"/>
          <w:szCs w:val="22"/>
        </w:rPr>
        <w:t>Prawo zamówień publicznych</w:t>
      </w:r>
      <w:r w:rsidR="00A77A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F4CB5">
        <w:rPr>
          <w:rFonts w:asciiTheme="minorHAnsi" w:hAnsiTheme="minorHAnsi" w:cstheme="minorHAnsi"/>
          <w:b/>
          <w:sz w:val="22"/>
          <w:szCs w:val="22"/>
        </w:rPr>
        <w:t>oraz</w:t>
      </w:r>
    </w:p>
    <w:p w14:paraId="577BBC3B" w14:textId="77777777" w:rsidR="00A77A5F" w:rsidRPr="003F6981" w:rsidRDefault="00EF4CB5" w:rsidP="00270229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>na podstawie art. 7 ust. 1 z dnia 13 kwietnia 2022 r. o szczególnych rozwiązaniach w zakresie przeciwdziałania wspieraniu agresji na Ukrainę oraz służących ochronie bezpieczeństwa narodowego (D</w:t>
      </w:r>
      <w:r w:rsidR="009756CE">
        <w:rPr>
          <w:rFonts w:asciiTheme="minorHAnsi" w:hAnsiTheme="minorHAnsi" w:cstheme="minorHAnsi"/>
          <w:b/>
          <w:sz w:val="22"/>
          <w:szCs w:val="22"/>
        </w:rPr>
        <w:t>z. U. z 2025 r, poz. 514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="00345235" w:rsidRPr="003F6981">
        <w:rPr>
          <w:rFonts w:asciiTheme="minorHAnsi" w:hAnsiTheme="minorHAnsi" w:cstheme="minorHAnsi"/>
          <w:b/>
          <w:sz w:val="22"/>
          <w:szCs w:val="22"/>
        </w:rPr>
        <w:br/>
      </w:r>
      <w:r w:rsidR="00345235" w:rsidRPr="003F6981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40F114F3" w14:textId="77777777" w:rsidR="00345235" w:rsidRPr="003F6981" w:rsidRDefault="00345235" w:rsidP="00345235">
      <w:pPr>
        <w:keepNext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7BBD8F3B" w14:textId="77777777" w:rsidR="00345235" w:rsidRPr="003F6981" w:rsidRDefault="00345235" w:rsidP="00345235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Centrum  Administracji Pieczy Zastępczej</w:t>
      </w:r>
    </w:p>
    <w:p w14:paraId="322CCC49" w14:textId="77777777" w:rsidR="00345235" w:rsidRPr="003F6981" w:rsidRDefault="00345235" w:rsidP="00345235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 xml:space="preserve">90-159 Łódź </w:t>
      </w:r>
    </w:p>
    <w:p w14:paraId="7BA5DE1D" w14:textId="77777777" w:rsidR="00345235" w:rsidRPr="003F6981" w:rsidRDefault="00345235" w:rsidP="00345235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ul. Małachowskiego 74</w:t>
      </w:r>
    </w:p>
    <w:p w14:paraId="2546F752" w14:textId="77777777" w:rsidR="00345235" w:rsidRPr="003F6981" w:rsidRDefault="00345235" w:rsidP="00345235">
      <w:pPr>
        <w:keepNext/>
        <w:keepLines/>
        <w:widowControl w:val="0"/>
        <w:numPr>
          <w:ilvl w:val="0"/>
          <w:numId w:val="7"/>
        </w:numPr>
        <w:spacing w:before="120" w:after="120"/>
        <w:jc w:val="both"/>
        <w:rPr>
          <w:rFonts w:asciiTheme="minorHAnsi" w:eastAsia="Calibri" w:hAnsiTheme="minorHAnsi" w:cstheme="minorHAnsi"/>
          <w:b/>
        </w:rPr>
      </w:pPr>
      <w:r w:rsidRPr="003F6981">
        <w:rPr>
          <w:rFonts w:asciiTheme="minorHAnsi" w:eastAsia="Calibri" w:hAnsiTheme="minorHAnsi" w:cstheme="minorHAnsi"/>
          <w:b/>
        </w:rPr>
        <w:t>WYKONAWCA:</w:t>
      </w:r>
    </w:p>
    <w:p w14:paraId="2E8AD723" w14:textId="77777777" w:rsidR="00345235" w:rsidRPr="003F6981" w:rsidRDefault="00345235" w:rsidP="00345235">
      <w:pPr>
        <w:keepNext/>
        <w:widowControl w:val="0"/>
        <w:spacing w:after="12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Niniejsza oferta zostaje złożona przez</w:t>
      </w:r>
      <w:r w:rsidRPr="003F6981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footnoteReference w:id="4"/>
      </w:r>
      <w:r w:rsidRPr="003F6981">
        <w:rPr>
          <w:rFonts w:asciiTheme="minorHAnsi" w:hAnsiTheme="minorHAnsi" w:cstheme="minorHAnsi"/>
          <w:b/>
          <w:color w:val="00000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345235" w:rsidRPr="003F6981" w14:paraId="59E6297C" w14:textId="77777777" w:rsidTr="00057BD3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1F6C2518" w14:textId="77777777" w:rsidR="00345235" w:rsidRPr="003F6981" w:rsidRDefault="00345235" w:rsidP="00345235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2D7D939" w14:textId="77777777" w:rsidR="00345235" w:rsidRPr="003F6981" w:rsidRDefault="00345235" w:rsidP="00345235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DB50877" w14:textId="77777777" w:rsidR="00345235" w:rsidRPr="003F6981" w:rsidRDefault="00345235" w:rsidP="00345235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3F6981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512B63E" w14:textId="77777777" w:rsidR="00345235" w:rsidRPr="003F6981" w:rsidRDefault="00345235" w:rsidP="00345235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345235" w:rsidRPr="003F6981" w14:paraId="7221560D" w14:textId="77777777" w:rsidTr="00057BD3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6DD26664" w14:textId="77777777" w:rsidR="00345235" w:rsidRPr="003F6981" w:rsidRDefault="00345235" w:rsidP="00345235">
            <w:pPr>
              <w:keepNext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3BAEFD32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43342C2C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438F78FD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345235" w:rsidRPr="003F6981" w14:paraId="2A5BA946" w14:textId="77777777" w:rsidTr="00057BD3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03EF3041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i/>
                <w:color w:val="FF0000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0A1AE716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451FF6AE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76475A2F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1979A0FF" w14:textId="77777777" w:rsidR="00A77A5F" w:rsidRDefault="00A77A5F" w:rsidP="00345235">
      <w:pPr>
        <w:keepNext/>
        <w:ind w:firstLine="426"/>
        <w:jc w:val="both"/>
        <w:rPr>
          <w:rFonts w:asciiTheme="minorHAnsi" w:hAnsiTheme="minorHAnsi" w:cstheme="minorHAnsi"/>
          <w:sz w:val="22"/>
          <w:szCs w:val="22"/>
        </w:rPr>
      </w:pPr>
    </w:p>
    <w:p w14:paraId="6A2223D0" w14:textId="77777777" w:rsidR="00345235" w:rsidRPr="00633AB7" w:rsidRDefault="00345235" w:rsidP="00633AB7">
      <w:pPr>
        <w:keepNext/>
        <w:ind w:firstLine="426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r w:rsidRPr="00057BD3">
        <w:rPr>
          <w:rFonts w:asciiTheme="minorHAnsi" w:hAnsiTheme="minorHAnsi" w:cstheme="minorHAnsi"/>
        </w:rPr>
        <w:t>Na potrzeby postępowania o udzielenie zamówienia publicznego, pn.</w:t>
      </w:r>
      <w:r w:rsidRPr="00057BD3">
        <w:rPr>
          <w:rFonts w:asciiTheme="minorHAnsi" w:hAnsiTheme="minorHAnsi" w:cstheme="minorHAnsi"/>
          <w:b/>
          <w:bCs/>
        </w:rPr>
        <w:t xml:space="preserve"> </w:t>
      </w:r>
      <w:r w:rsidR="00633AB7" w:rsidRPr="00633AB7">
        <w:rPr>
          <w:rFonts w:asciiTheme="minorHAnsi" w:hAnsiTheme="minorHAnsi" w:cstheme="minorHAnsi"/>
          <w:b/>
          <w:bCs/>
          <w:color w:val="000000" w:themeColor="text1"/>
          <w:u w:val="single"/>
        </w:rPr>
        <w:t>„zorganizowanie kolonii  letnich dla maksymalnie 120 uczestników  projektu  „Разом - wsparcie integracji obywateli państw trzecich”</w:t>
      </w:r>
      <w:r w:rsidR="00633AB7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</w:t>
      </w:r>
      <w:r w:rsidRPr="00057BD3">
        <w:rPr>
          <w:rFonts w:asciiTheme="minorHAnsi" w:hAnsiTheme="minorHAnsi" w:cstheme="minorHAnsi"/>
        </w:rPr>
        <w:t>-</w:t>
      </w:r>
      <w:r w:rsidRPr="00057BD3">
        <w:rPr>
          <w:rFonts w:asciiTheme="minorHAnsi" w:hAnsiTheme="minorHAnsi" w:cstheme="minorHAnsi"/>
          <w:b/>
        </w:rPr>
        <w:t xml:space="preserve"> </w:t>
      </w:r>
      <w:r w:rsidRPr="00057BD3">
        <w:rPr>
          <w:rFonts w:asciiTheme="minorHAnsi" w:hAnsiTheme="minorHAnsi" w:cstheme="minorHAnsi"/>
        </w:rPr>
        <w:t>oświadczam</w:t>
      </w:r>
      <w:r w:rsidRPr="003F6981">
        <w:rPr>
          <w:rFonts w:asciiTheme="minorHAnsi" w:hAnsiTheme="minorHAnsi" w:cstheme="minorHAnsi"/>
          <w:sz w:val="22"/>
          <w:szCs w:val="22"/>
        </w:rPr>
        <w:t>, co następuje:</w:t>
      </w:r>
    </w:p>
    <w:p w14:paraId="3AC4BFD9" w14:textId="77777777" w:rsidR="00345235" w:rsidRPr="003F6981" w:rsidRDefault="00345235" w:rsidP="00345235">
      <w:pPr>
        <w:keepNext/>
        <w:spacing w:line="360" w:lineRule="auto"/>
        <w:jc w:val="both"/>
        <w:rPr>
          <w:rFonts w:asciiTheme="minorHAnsi" w:hAnsiTheme="minorHAnsi" w:cstheme="minorHAnsi"/>
        </w:rPr>
      </w:pPr>
    </w:p>
    <w:p w14:paraId="2900C724" w14:textId="77777777" w:rsidR="00345235" w:rsidRPr="003F6981" w:rsidRDefault="00345235" w:rsidP="00345235">
      <w:pPr>
        <w:keepNext/>
        <w:widowControl w:val="0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highlight w:val="lightGray"/>
        </w:rPr>
      </w:pPr>
      <w:r w:rsidRPr="003F6981">
        <w:rPr>
          <w:rFonts w:asciiTheme="minorHAnsi" w:hAnsiTheme="minorHAnsi" w:cstheme="minorHAnsi"/>
          <w:b/>
          <w:highlight w:val="lightGray"/>
        </w:rPr>
        <w:t>OŚWIADCZENIE WYKONAWCY O BRAKU PODSTAW WYKLUCZENIA Z POSTEPOWANIA:</w:t>
      </w:r>
    </w:p>
    <w:p w14:paraId="1DE48BB8" w14:textId="77777777" w:rsidR="00345235" w:rsidRPr="003F6981" w:rsidRDefault="00345235" w:rsidP="00345235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3D0CAF0" w14:textId="77777777" w:rsidR="00345235" w:rsidRPr="003F6981" w:rsidRDefault="00345235" w:rsidP="00345235">
      <w:pPr>
        <w:keepNext/>
        <w:contextualSpacing/>
        <w:jc w:val="both"/>
        <w:rPr>
          <w:rFonts w:asciiTheme="minorHAnsi" w:hAnsiTheme="minorHAnsi" w:cstheme="minorHAnsi"/>
          <w:lang w:eastAsia="en-US"/>
        </w:rPr>
      </w:pPr>
      <w:r w:rsidRPr="003F6981">
        <w:rPr>
          <w:rFonts w:asciiTheme="minorHAnsi" w:hAnsiTheme="minorHAnsi" w:cstheme="minorHAnsi"/>
          <w:lang w:eastAsia="en-US"/>
        </w:rPr>
        <w:t xml:space="preserve">Oświadczam, że nie podlegam wykluczeniu z postępowania na podstawie </w:t>
      </w:r>
      <w:r w:rsidRPr="003F6981">
        <w:rPr>
          <w:rFonts w:asciiTheme="minorHAnsi" w:hAnsiTheme="minorHAnsi" w:cstheme="minorHAnsi"/>
          <w:lang w:eastAsia="en-US"/>
        </w:rPr>
        <w:br/>
      </w:r>
      <w:r w:rsidRPr="003F6981">
        <w:rPr>
          <w:rFonts w:asciiTheme="minorHAnsi" w:hAnsiTheme="minorHAnsi" w:cstheme="minorHAnsi"/>
          <w:color w:val="000000"/>
          <w:lang w:eastAsia="en-US"/>
        </w:rPr>
        <w:t xml:space="preserve">art. 108 ust. 1 </w:t>
      </w:r>
      <w:r w:rsidRPr="003F6981">
        <w:rPr>
          <w:rFonts w:asciiTheme="minorHAnsi" w:hAnsiTheme="minorHAnsi" w:cstheme="minorHAnsi"/>
          <w:lang w:eastAsia="en-US"/>
        </w:rPr>
        <w:t>ustawy Pzp</w:t>
      </w:r>
      <w:r w:rsidR="00A77A5F">
        <w:rPr>
          <w:rFonts w:asciiTheme="minorHAnsi" w:hAnsiTheme="minorHAnsi" w:cstheme="minorHAnsi"/>
          <w:lang w:eastAsia="en-US"/>
        </w:rPr>
        <w:t xml:space="preserve"> oraz na dzień składania ofert reprezentowany przez mnie Wykonawca „NIE PODLEGA” wykluczeniu z postępowania na podstawie art. 7 ust. 1 Ustawy </w:t>
      </w:r>
      <w:r w:rsidR="00A77A5F">
        <w:rPr>
          <w:rFonts w:asciiTheme="minorHAnsi" w:hAnsiTheme="minorHAnsi" w:cstheme="minorHAnsi"/>
          <w:lang w:eastAsia="en-US"/>
        </w:rPr>
        <w:br/>
        <w:t xml:space="preserve">z dnia 13 kwietnia 2022 r. o szczególnych rozwiązaniach w zakresie przeciwdziałania wspieraniu agresji na Ukrainę oraz służących ochronie bezpieczeństwa narodowego </w:t>
      </w:r>
      <w:r w:rsidR="00A77A5F">
        <w:rPr>
          <w:rFonts w:asciiTheme="minorHAnsi" w:hAnsiTheme="minorHAnsi" w:cstheme="minorHAnsi"/>
          <w:lang w:eastAsia="en-US"/>
        </w:rPr>
        <w:br/>
        <w:t>(D</w:t>
      </w:r>
      <w:r w:rsidR="009756CE">
        <w:rPr>
          <w:rFonts w:asciiTheme="minorHAnsi" w:hAnsiTheme="minorHAnsi" w:cstheme="minorHAnsi"/>
          <w:lang w:eastAsia="en-US"/>
        </w:rPr>
        <w:t>z. U. z 2025 r. poz. 514</w:t>
      </w:r>
      <w:r w:rsidR="00A77A5F">
        <w:rPr>
          <w:rFonts w:asciiTheme="minorHAnsi" w:hAnsiTheme="minorHAnsi" w:cstheme="minorHAnsi"/>
          <w:lang w:eastAsia="en-US"/>
        </w:rPr>
        <w:t>).</w:t>
      </w:r>
    </w:p>
    <w:p w14:paraId="5C0642C3" w14:textId="77777777" w:rsidR="00345235" w:rsidRPr="003F6981" w:rsidRDefault="00345235" w:rsidP="00345235">
      <w:pPr>
        <w:keepNext/>
        <w:spacing w:line="360" w:lineRule="auto"/>
        <w:ind w:left="840"/>
        <w:contextualSpacing/>
        <w:jc w:val="both"/>
        <w:rPr>
          <w:rFonts w:asciiTheme="minorHAnsi" w:hAnsiTheme="minorHAnsi" w:cstheme="minorHAnsi"/>
          <w:lang w:eastAsia="en-US"/>
        </w:rPr>
      </w:pPr>
    </w:p>
    <w:p w14:paraId="773C0A0E" w14:textId="77777777" w:rsidR="00345235" w:rsidRDefault="00345235" w:rsidP="00270229">
      <w:pPr>
        <w:keepNext/>
        <w:spacing w:line="360" w:lineRule="auto"/>
        <w:contextualSpacing/>
        <w:jc w:val="both"/>
        <w:rPr>
          <w:rFonts w:asciiTheme="minorHAnsi" w:hAnsiTheme="minorHAnsi" w:cstheme="minorHAnsi"/>
          <w:lang w:eastAsia="en-US"/>
        </w:rPr>
      </w:pPr>
    </w:p>
    <w:p w14:paraId="555AA569" w14:textId="77777777" w:rsidR="00633AB7" w:rsidRPr="003F6981" w:rsidRDefault="00633AB7" w:rsidP="00270229">
      <w:pPr>
        <w:keepNext/>
        <w:spacing w:line="360" w:lineRule="auto"/>
        <w:contextualSpacing/>
        <w:jc w:val="both"/>
        <w:rPr>
          <w:rFonts w:asciiTheme="minorHAnsi" w:hAnsiTheme="minorHAnsi" w:cstheme="minorHAnsi"/>
          <w:lang w:eastAsia="en-US"/>
        </w:rPr>
      </w:pPr>
    </w:p>
    <w:p w14:paraId="11887D65" w14:textId="77777777" w:rsidR="00345235" w:rsidRPr="003F6981" w:rsidRDefault="00345235" w:rsidP="00345235">
      <w:pPr>
        <w:keepNext/>
        <w:widowControl w:val="0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highlight w:val="lightGray"/>
        </w:rPr>
      </w:pPr>
      <w:r w:rsidRPr="003F6981">
        <w:rPr>
          <w:rFonts w:asciiTheme="minorHAnsi" w:hAnsiTheme="minorHAnsi" w:cstheme="minorHAnsi"/>
          <w:b/>
          <w:highlight w:val="lightGray"/>
        </w:rPr>
        <w:t xml:space="preserve">WYKAZANIE PRZEZ WYKONAWCĘ, ŻE PODJĘTE PRZEZ NIEGO CZYNNOŚCI SĄ WYSTARCZAJĄCE DO WYKAZANIA JEGO RZETLENOŚCI W SYTUACJI, GDY WYKONAWCA PODLEGA WYKLUCZENIU NA PODSTAWIE ART. 108 UST. 1 PKT 1, 2 i 5 USTAWY PZP </w:t>
      </w:r>
      <w:r w:rsidRPr="003F6981">
        <w:rPr>
          <w:rFonts w:asciiTheme="minorHAnsi" w:hAnsiTheme="minorHAnsi" w:cstheme="minorHAnsi"/>
          <w:b/>
          <w:highlight w:val="lightGray"/>
        </w:rPr>
        <w:br/>
        <w:t>O BRAKU PODSTAW WYKLUCZENIA Z POSTĘPOWANIA:</w:t>
      </w:r>
    </w:p>
    <w:p w14:paraId="3C3F53C6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</w:rPr>
      </w:pPr>
    </w:p>
    <w:p w14:paraId="647DA2BA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 xml:space="preserve">Oświadczam, że w stosunku do mnie zachodzą podstawy wykluczenia </w:t>
      </w:r>
      <w:r w:rsidRPr="003F6981">
        <w:rPr>
          <w:rFonts w:asciiTheme="minorHAnsi" w:hAnsiTheme="minorHAnsi" w:cstheme="minorHAnsi"/>
        </w:rPr>
        <w:br/>
        <w:t xml:space="preserve">z postępowania na podstawie art. …………. ustawy Pzp. </w:t>
      </w:r>
    </w:p>
    <w:p w14:paraId="42D8A491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  <w:bCs/>
          <w:i/>
          <w:sz w:val="21"/>
          <w:szCs w:val="21"/>
        </w:rPr>
      </w:pPr>
      <w:r w:rsidRPr="003F6981">
        <w:rPr>
          <w:rFonts w:asciiTheme="minorHAnsi" w:hAnsiTheme="minorHAnsi" w:cstheme="minorHAnsi"/>
          <w:bCs/>
          <w:i/>
          <w:sz w:val="21"/>
          <w:szCs w:val="21"/>
        </w:rPr>
        <w:t>(podać mającą zastosowanie podstawę wykluczenia spośród wymienionych w art. 108 ust. 1 pkt 1, 2 i 5 ustawy Pzp)</w:t>
      </w:r>
    </w:p>
    <w:p w14:paraId="0C2E3734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  <w:b/>
          <w:bCs/>
          <w:sz w:val="10"/>
          <w:szCs w:val="10"/>
        </w:rPr>
      </w:pPr>
    </w:p>
    <w:p w14:paraId="64088846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  <w:color w:val="000000"/>
        </w:rPr>
      </w:pPr>
      <w:r w:rsidRPr="003F6981">
        <w:rPr>
          <w:rFonts w:asciiTheme="minorHAnsi" w:hAnsiTheme="minorHAnsi" w:cstheme="minorHAnsi"/>
          <w:color w:val="000000"/>
        </w:rPr>
        <w:t xml:space="preserve">Jednocześnie oświadczam, że w związku z tym, iż podlegam wykluczeniu </w:t>
      </w:r>
      <w:r w:rsidRPr="003F6981">
        <w:rPr>
          <w:rFonts w:asciiTheme="minorHAnsi" w:hAnsiTheme="minorHAnsi" w:cstheme="minorHAnsi"/>
          <w:color w:val="000000"/>
        </w:rPr>
        <w:br/>
        <w:t>na podstawie ww. artykułu, to zgodnie z dyspozycją art. 110 ust. 2 ustawy Pzp przedstawiam następujące środki naprawcze:</w:t>
      </w:r>
    </w:p>
    <w:p w14:paraId="3660E316" w14:textId="77777777" w:rsidR="00345235" w:rsidRPr="003F6981" w:rsidRDefault="00345235" w:rsidP="00345235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3DF48DEC" w14:textId="77777777" w:rsidR="00345235" w:rsidRPr="003F6981" w:rsidRDefault="00345235" w:rsidP="00345235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69F562C9" w14:textId="77777777" w:rsidR="00345235" w:rsidRPr="003F6981" w:rsidRDefault="00345235" w:rsidP="00345235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 xml:space="preserve">………………………………………………………………………………………, </w:t>
      </w:r>
    </w:p>
    <w:p w14:paraId="05DBA0E0" w14:textId="77777777" w:rsidR="00345235" w:rsidRPr="003F6981" w:rsidRDefault="00345235" w:rsidP="00345235">
      <w:pPr>
        <w:keepNext/>
        <w:ind w:left="720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3F6981">
        <w:rPr>
          <w:rFonts w:asciiTheme="minorHAnsi" w:hAnsiTheme="minorHAnsi" w:cstheme="minorHAnsi"/>
          <w:bCs/>
          <w:i/>
          <w:iCs/>
          <w:sz w:val="20"/>
          <w:szCs w:val="20"/>
        </w:rPr>
        <w:t>(należy podać dowody, że podjęte czynności są wystarczające do wykazania rzetelności Wykonawcy)</w:t>
      </w:r>
    </w:p>
    <w:p w14:paraId="55B75B69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</w:rPr>
      </w:pPr>
    </w:p>
    <w:p w14:paraId="763AA129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</w:rPr>
      </w:pPr>
    </w:p>
    <w:p w14:paraId="42458FD1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345235" w:rsidRPr="003F6981" w14:paraId="1851E682" w14:textId="77777777" w:rsidTr="00057BD3">
        <w:trPr>
          <w:jc w:val="center"/>
        </w:trPr>
        <w:tc>
          <w:tcPr>
            <w:tcW w:w="1814" w:type="pct"/>
            <w:vAlign w:val="center"/>
          </w:tcPr>
          <w:p w14:paraId="01AB0A63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19BA3A0E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345235" w:rsidRPr="003F6981" w14:paraId="43B2BAAE" w14:textId="77777777" w:rsidTr="00057BD3">
        <w:trPr>
          <w:trHeight w:val="855"/>
          <w:jc w:val="center"/>
        </w:trPr>
        <w:tc>
          <w:tcPr>
            <w:tcW w:w="1814" w:type="pct"/>
            <w:vAlign w:val="center"/>
          </w:tcPr>
          <w:p w14:paraId="1904D548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976ECA4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Podpis(y) osoby(osób) upoważnionej(ych) do podpisania niniejszej oferty w imieniu Wykonawcy(ów). </w:t>
            </w:r>
          </w:p>
          <w:p w14:paraId="12614658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podpisana w formie kwalifikowanego podpisu elektronicznego lub w postaci podpisu zaufanego lub w postaci podpisu osobistego.</w:t>
            </w:r>
          </w:p>
          <w:p w14:paraId="38D44DA0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AB090F5" w14:textId="77777777" w:rsidR="00345235" w:rsidRPr="003F6981" w:rsidRDefault="00345235" w:rsidP="00345235">
      <w:pPr>
        <w:keepNext/>
        <w:ind w:left="284"/>
        <w:jc w:val="both"/>
        <w:rPr>
          <w:rFonts w:asciiTheme="minorHAnsi" w:hAnsiTheme="minorHAnsi" w:cstheme="minorHAnsi"/>
          <w:b/>
          <w:sz w:val="36"/>
          <w:szCs w:val="36"/>
        </w:rPr>
      </w:pPr>
    </w:p>
    <w:bookmarkEnd w:id="2"/>
    <w:p w14:paraId="22B5E87D" w14:textId="77777777" w:rsidR="00345235" w:rsidRPr="003F6981" w:rsidRDefault="00345235" w:rsidP="00345235">
      <w:pPr>
        <w:keepNext/>
        <w:widowControl w:val="0"/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</w:p>
    <w:p w14:paraId="37A4C2F3" w14:textId="77777777" w:rsidR="00345235" w:rsidRPr="003F6981" w:rsidRDefault="00345235" w:rsidP="00A81D37">
      <w:pPr>
        <w:rPr>
          <w:rFonts w:asciiTheme="minorHAnsi" w:hAnsiTheme="minorHAnsi" w:cstheme="minorHAnsi"/>
          <w:sz w:val="22"/>
          <w:szCs w:val="22"/>
        </w:rPr>
      </w:pPr>
    </w:p>
    <w:p w14:paraId="46D7BF51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5DD35480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0F5D96AF" w14:textId="77777777" w:rsidR="009016BE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146A656F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50C20D18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3F7D2D48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403EFBA6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4B48D6A3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445F020F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0BDEC0EF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7B9C4F3C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3698BCC4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1C8E6A5F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1E9376B6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1A3DE070" w14:textId="77777777" w:rsidR="00825D3B" w:rsidRPr="003F6981" w:rsidRDefault="00825D3B" w:rsidP="00825D3B">
      <w:pPr>
        <w:keepNext/>
        <w:widowControl w:val="0"/>
        <w:autoSpaceDE w:val="0"/>
        <w:autoSpaceDN w:val="0"/>
        <w:adjustRightInd w:val="0"/>
        <w:spacing w:before="240" w:after="120"/>
        <w:ind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Załącznik nr 4b do </w:t>
      </w:r>
      <w:r w:rsidRPr="003F6981">
        <w:rPr>
          <w:rFonts w:asciiTheme="minorHAnsi" w:hAnsiTheme="minorHAnsi" w:cstheme="minorHAnsi"/>
        </w:rPr>
        <w:t>SWZ</w:t>
      </w:r>
      <w:r w:rsidRPr="003F6981">
        <w:rPr>
          <w:rFonts w:asciiTheme="minorHAnsi" w:hAnsiTheme="minorHAnsi" w:cstheme="minorHAnsi"/>
          <w:b/>
        </w:rPr>
        <w:t xml:space="preserve"> (</w:t>
      </w:r>
      <w:r w:rsidRPr="003F6981">
        <w:rPr>
          <w:rFonts w:asciiTheme="minorHAnsi" w:hAnsiTheme="minorHAnsi" w:cstheme="minorHAnsi"/>
          <w:b/>
          <w:iCs/>
        </w:rPr>
        <w:t>składają podmioty na zasoby, których powołuje się Wykonawca</w:t>
      </w:r>
      <w:r w:rsidRPr="003F6981">
        <w:rPr>
          <w:rFonts w:asciiTheme="minorHAnsi" w:hAnsiTheme="minorHAnsi" w:cstheme="minorHAnsi"/>
          <w:b/>
        </w:rPr>
        <w:t>)</w:t>
      </w:r>
    </w:p>
    <w:p w14:paraId="52D7E4A1" w14:textId="77777777" w:rsidR="00825D3B" w:rsidRPr="003F6981" w:rsidRDefault="00825D3B" w:rsidP="00825D3B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jc w:val="center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Oświadczenie podmiotu </w:t>
      </w:r>
      <w:r w:rsidRPr="003F6981">
        <w:rPr>
          <w:rFonts w:asciiTheme="minorHAnsi" w:hAnsiTheme="minorHAnsi" w:cstheme="minorHAnsi"/>
          <w:b/>
          <w:iCs/>
        </w:rPr>
        <w:t>na zasoby, którego powołuje się Wykonawca</w:t>
      </w:r>
      <w:r w:rsidRPr="003F6981">
        <w:rPr>
          <w:rFonts w:asciiTheme="minorHAnsi" w:hAnsiTheme="minorHAnsi" w:cstheme="minorHAnsi"/>
          <w:b/>
        </w:rPr>
        <w:t xml:space="preserve"> </w:t>
      </w:r>
    </w:p>
    <w:p w14:paraId="3F6ADA51" w14:textId="77777777" w:rsidR="00825D3B" w:rsidRPr="003F6981" w:rsidRDefault="00825D3B" w:rsidP="00825D3B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11 września 2019 r. </w:t>
      </w:r>
      <w:r w:rsidRPr="003F6981">
        <w:rPr>
          <w:rFonts w:asciiTheme="minorHAnsi" w:hAnsiTheme="minorHAnsi" w:cstheme="minorHAnsi"/>
          <w:b/>
          <w:sz w:val="22"/>
          <w:szCs w:val="22"/>
        </w:rPr>
        <w:br/>
        <w:t>Prawo zamówień publicznych</w:t>
      </w:r>
    </w:p>
    <w:p w14:paraId="01462980" w14:textId="77777777" w:rsidR="00825D3B" w:rsidRPr="003F6981" w:rsidRDefault="00825D3B" w:rsidP="00825D3B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F6981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7BB2BF54" w14:textId="77777777" w:rsidR="00825D3B" w:rsidRPr="003F6981" w:rsidRDefault="00825D3B" w:rsidP="00825D3B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jc w:val="center"/>
        <w:rPr>
          <w:rFonts w:asciiTheme="minorHAnsi" w:hAnsiTheme="minorHAnsi" w:cstheme="minorHAnsi"/>
          <w:b/>
          <w:sz w:val="4"/>
          <w:szCs w:val="4"/>
        </w:rPr>
      </w:pPr>
    </w:p>
    <w:p w14:paraId="136303B0" w14:textId="77777777" w:rsidR="00825D3B" w:rsidRPr="003F6981" w:rsidRDefault="00825D3B" w:rsidP="00825D3B">
      <w:pPr>
        <w:keepNext/>
        <w:widowControl w:val="0"/>
        <w:numPr>
          <w:ilvl w:val="0"/>
          <w:numId w:val="18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589133DA" w14:textId="77777777" w:rsidR="00825D3B" w:rsidRPr="003F6981" w:rsidRDefault="00825D3B" w:rsidP="00825D3B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Centrum  Administracji Pieczy Zastępczej</w:t>
      </w:r>
    </w:p>
    <w:p w14:paraId="557F25E2" w14:textId="77777777" w:rsidR="00825D3B" w:rsidRPr="003F6981" w:rsidRDefault="00825D3B" w:rsidP="00825D3B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 xml:space="preserve">90-159 Łódź </w:t>
      </w:r>
    </w:p>
    <w:p w14:paraId="09DD3A54" w14:textId="77777777" w:rsidR="00825D3B" w:rsidRPr="003F6981" w:rsidRDefault="00825D3B" w:rsidP="00825D3B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ul. Małachowskiego 74</w:t>
      </w:r>
    </w:p>
    <w:p w14:paraId="07135939" w14:textId="77777777" w:rsidR="00825D3B" w:rsidRPr="003F6981" w:rsidRDefault="00825D3B" w:rsidP="00825D3B">
      <w:pPr>
        <w:keepNext/>
        <w:keepLines/>
        <w:widowControl w:val="0"/>
        <w:numPr>
          <w:ilvl w:val="0"/>
          <w:numId w:val="18"/>
        </w:numPr>
        <w:spacing w:before="120" w:after="120"/>
        <w:jc w:val="both"/>
        <w:rPr>
          <w:rFonts w:asciiTheme="minorHAnsi" w:eastAsia="Calibri" w:hAnsiTheme="minorHAnsi" w:cstheme="minorHAnsi"/>
          <w:b/>
        </w:rPr>
      </w:pPr>
      <w:r w:rsidRPr="003F6981">
        <w:rPr>
          <w:rFonts w:asciiTheme="minorHAnsi" w:eastAsia="Calibri" w:hAnsiTheme="minorHAnsi" w:cstheme="minorHAnsi"/>
          <w:b/>
        </w:rPr>
        <w:t xml:space="preserve">Dane podmiotu </w:t>
      </w:r>
      <w:r w:rsidRPr="003F6981">
        <w:rPr>
          <w:rFonts w:asciiTheme="minorHAnsi" w:eastAsia="Calibri" w:hAnsiTheme="minorHAnsi" w:cstheme="minorHAnsi"/>
          <w:b/>
          <w:iCs/>
        </w:rPr>
        <w:t>na zasoby, którego powołuje się Wykonawca</w:t>
      </w:r>
      <w:r w:rsidRPr="003F6981">
        <w:rPr>
          <w:rFonts w:asciiTheme="minorHAnsi" w:eastAsia="Calibri" w:hAnsiTheme="minorHAnsi" w:cstheme="minorHAnsi"/>
          <w:b/>
        </w:rPr>
        <w:t>:</w:t>
      </w:r>
    </w:p>
    <w:tbl>
      <w:tblPr>
        <w:tblW w:w="9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  <w:gridCol w:w="2977"/>
        <w:gridCol w:w="2268"/>
      </w:tblGrid>
      <w:tr w:rsidR="00825D3B" w:rsidRPr="003F6981" w14:paraId="0AA67A6A" w14:textId="77777777" w:rsidTr="00057BD3">
        <w:trPr>
          <w:trHeight w:val="814"/>
        </w:trPr>
        <w:tc>
          <w:tcPr>
            <w:tcW w:w="386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C5295BC" w14:textId="77777777" w:rsidR="00825D3B" w:rsidRPr="003F6981" w:rsidRDefault="00825D3B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Nazwa </w:t>
            </w: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podmiotu </w:t>
            </w:r>
            <w:r w:rsidRPr="003F6981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 zasoby, którego powołuje się Wykonawca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746FF59" w14:textId="77777777" w:rsidR="00825D3B" w:rsidRPr="003F6981" w:rsidRDefault="00825D3B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 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9BEE00F" w14:textId="77777777" w:rsidR="00825D3B" w:rsidRPr="003F6981" w:rsidRDefault="00825D3B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825D3B" w:rsidRPr="003F6981" w14:paraId="6EB6B8A5" w14:textId="77777777" w:rsidTr="00057BD3">
        <w:tc>
          <w:tcPr>
            <w:tcW w:w="3860" w:type="dxa"/>
            <w:tcBorders>
              <w:bottom w:val="single" w:sz="12" w:space="0" w:color="auto"/>
            </w:tcBorders>
          </w:tcPr>
          <w:p w14:paraId="2FB2FB9E" w14:textId="77777777" w:rsidR="00825D3B" w:rsidRPr="003F6981" w:rsidRDefault="00825D3B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006B9E57" w14:textId="77777777" w:rsidR="00825D3B" w:rsidRPr="003F6981" w:rsidRDefault="00825D3B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3BA61D16" w14:textId="77777777" w:rsidR="00825D3B" w:rsidRPr="003F6981" w:rsidRDefault="00825D3B" w:rsidP="00057BD3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72D68D92" w14:textId="77777777" w:rsidR="00825D3B" w:rsidRPr="003F6981" w:rsidRDefault="00825D3B" w:rsidP="00825D3B">
      <w:pPr>
        <w:keepNext/>
        <w:widowControl w:val="0"/>
        <w:rPr>
          <w:rFonts w:asciiTheme="minorHAnsi" w:hAnsiTheme="minorHAnsi" w:cstheme="minorHAnsi"/>
        </w:rPr>
      </w:pPr>
    </w:p>
    <w:p w14:paraId="2C020F27" w14:textId="77777777" w:rsidR="00825D3B" w:rsidRPr="00633AB7" w:rsidRDefault="00825D3B" w:rsidP="00825D3B">
      <w:pPr>
        <w:keepNext/>
        <w:jc w:val="both"/>
        <w:rPr>
          <w:rFonts w:asciiTheme="minorHAnsi" w:hAnsiTheme="minorHAnsi" w:cstheme="minorHAnsi"/>
          <w:b/>
          <w:bCs/>
          <w:u w:val="single"/>
        </w:rPr>
      </w:pPr>
      <w:r w:rsidRPr="00EA6203">
        <w:rPr>
          <w:rFonts w:asciiTheme="minorHAnsi" w:hAnsiTheme="minorHAnsi" w:cstheme="minorHAnsi"/>
        </w:rPr>
        <w:t>Na potrzeby postępowania o udzielenie zamówienia publicznego,  pn.</w:t>
      </w:r>
      <w:r w:rsidRPr="00EA6203">
        <w:rPr>
          <w:rFonts w:asciiTheme="minorHAnsi" w:hAnsiTheme="minorHAnsi" w:cstheme="minorHAnsi"/>
          <w:b/>
          <w:bCs/>
        </w:rPr>
        <w:t xml:space="preserve"> </w:t>
      </w:r>
      <w:r w:rsidR="00633AB7" w:rsidRPr="00633AB7">
        <w:rPr>
          <w:rFonts w:asciiTheme="minorHAnsi" w:hAnsiTheme="minorHAnsi" w:cstheme="minorHAnsi"/>
          <w:b/>
          <w:bCs/>
          <w:u w:val="single"/>
        </w:rPr>
        <w:t>„zorganizowanie kolonii  letnich dla maksymalnie 120 uczestników  projektu  „Разом - wsparcie integracji obywateli państw trzecich</w:t>
      </w:r>
      <w:r w:rsidR="00633AB7">
        <w:rPr>
          <w:rFonts w:asciiTheme="minorHAnsi" w:hAnsiTheme="minorHAnsi" w:cstheme="minorHAnsi"/>
          <w:b/>
          <w:bCs/>
          <w:u w:val="single"/>
        </w:rPr>
        <w:t xml:space="preserve">” </w:t>
      </w:r>
      <w:r w:rsidRPr="00EA6203">
        <w:rPr>
          <w:rFonts w:asciiTheme="minorHAnsi" w:hAnsiTheme="minorHAnsi" w:cstheme="minorHAnsi"/>
        </w:rPr>
        <w:t>oświadczam</w:t>
      </w:r>
      <w:r w:rsidRPr="009E7390">
        <w:rPr>
          <w:rFonts w:asciiTheme="minorHAnsi" w:hAnsiTheme="minorHAnsi" w:cstheme="minorHAnsi"/>
          <w:sz w:val="22"/>
          <w:szCs w:val="22"/>
        </w:rPr>
        <w:t>, co następuje:</w:t>
      </w:r>
    </w:p>
    <w:p w14:paraId="660C2169" w14:textId="77777777" w:rsidR="00825D3B" w:rsidRPr="003F6981" w:rsidRDefault="00825D3B" w:rsidP="00825D3B">
      <w:pPr>
        <w:keepNext/>
        <w:spacing w:line="360" w:lineRule="auto"/>
        <w:rPr>
          <w:rFonts w:asciiTheme="minorHAnsi" w:hAnsiTheme="minorHAnsi" w:cstheme="minorHAnsi"/>
        </w:rPr>
      </w:pPr>
    </w:p>
    <w:p w14:paraId="7A6A959A" w14:textId="77777777" w:rsidR="00825D3B" w:rsidRPr="00825D3B" w:rsidRDefault="00825D3B" w:rsidP="00825D3B">
      <w:pPr>
        <w:keepNext/>
        <w:widowControl w:val="0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highlight w:val="lightGray"/>
        </w:rPr>
      </w:pPr>
      <w:r w:rsidRPr="00825D3B">
        <w:rPr>
          <w:rFonts w:asciiTheme="minorHAnsi" w:hAnsiTheme="minorHAnsi" w:cstheme="minorHAnsi"/>
          <w:b/>
          <w:highlight w:val="lightGray"/>
        </w:rPr>
        <w:t xml:space="preserve">OŚWIADCZENIE PODMIOTU NA ZASOBY, KTÓREGO POWOŁUJE SIĘ WYKONAWCA </w:t>
      </w:r>
      <w:r w:rsidRPr="00825D3B">
        <w:rPr>
          <w:rFonts w:asciiTheme="minorHAnsi" w:hAnsiTheme="minorHAnsi" w:cstheme="minorHAnsi"/>
          <w:b/>
          <w:highlight w:val="lightGray"/>
        </w:rPr>
        <w:br/>
        <w:t>O BRAKU PODSTAW WYKLUCZENIA Z POSTEPOWANIA:</w:t>
      </w:r>
    </w:p>
    <w:p w14:paraId="65FA3AB1" w14:textId="77777777" w:rsidR="00825D3B" w:rsidRPr="003F6981" w:rsidRDefault="00825D3B" w:rsidP="00825D3B">
      <w:pPr>
        <w:pStyle w:val="Akapitzlist"/>
        <w:keepNext/>
        <w:spacing w:line="360" w:lineRule="auto"/>
        <w:ind w:left="0"/>
        <w:jc w:val="both"/>
        <w:rPr>
          <w:rFonts w:asciiTheme="minorHAnsi" w:hAnsiTheme="minorHAnsi" w:cstheme="minorHAnsi"/>
        </w:rPr>
      </w:pPr>
    </w:p>
    <w:p w14:paraId="4BAA7AFB" w14:textId="77777777" w:rsidR="00825D3B" w:rsidRPr="003F6981" w:rsidRDefault="00825D3B" w:rsidP="00825D3B">
      <w:pPr>
        <w:pStyle w:val="Akapitzlist"/>
        <w:keepNext/>
        <w:ind w:left="0"/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 xml:space="preserve">Oświadczam, że nie podlegam wykluczeniu z postępowania na podstawie </w:t>
      </w:r>
      <w:r w:rsidRPr="003F6981">
        <w:rPr>
          <w:rFonts w:asciiTheme="minorHAnsi" w:hAnsiTheme="minorHAnsi" w:cstheme="minorHAnsi"/>
          <w:color w:val="000000"/>
        </w:rPr>
        <w:t xml:space="preserve">art. 108 ust. 1 </w:t>
      </w:r>
      <w:r w:rsidR="009756CE">
        <w:rPr>
          <w:rFonts w:asciiTheme="minorHAnsi" w:hAnsiTheme="minorHAnsi" w:cstheme="minorHAnsi"/>
        </w:rPr>
        <w:t xml:space="preserve">ustawy Pzp </w:t>
      </w:r>
      <w:r w:rsidR="009756CE">
        <w:rPr>
          <w:rFonts w:asciiTheme="minorHAnsi" w:hAnsiTheme="minorHAnsi" w:cstheme="minorHAnsi"/>
          <w:lang w:eastAsia="en-US"/>
        </w:rPr>
        <w:t xml:space="preserve">oraz na dzień składania ofert reprezentowany przez mnie Wykonawca </w:t>
      </w:r>
      <w:r w:rsidR="00633AB7">
        <w:rPr>
          <w:rFonts w:asciiTheme="minorHAnsi" w:hAnsiTheme="minorHAnsi" w:cstheme="minorHAnsi"/>
          <w:lang w:eastAsia="en-US"/>
        </w:rPr>
        <w:br/>
      </w:r>
      <w:r w:rsidR="009756CE">
        <w:rPr>
          <w:rFonts w:asciiTheme="minorHAnsi" w:hAnsiTheme="minorHAnsi" w:cstheme="minorHAnsi"/>
          <w:lang w:eastAsia="en-US"/>
        </w:rPr>
        <w:t xml:space="preserve">„NIE PODLEGA” wykluczeniu z postępowania na podstawie art. 7 ust. 1 Ustawy </w:t>
      </w:r>
      <w:r w:rsidR="009756CE">
        <w:rPr>
          <w:rFonts w:asciiTheme="minorHAnsi" w:hAnsiTheme="minorHAnsi" w:cstheme="minorHAnsi"/>
          <w:lang w:eastAsia="en-US"/>
        </w:rPr>
        <w:br/>
        <w:t xml:space="preserve">z dnia 13 kwietnia 2022 r. o szczególnych rozwiązaniach w zakresie przeciwdziałania wspieraniu agresji na Ukrainę oraz służących ochronie bezpieczeństwa narodowego </w:t>
      </w:r>
      <w:r w:rsidR="009756CE">
        <w:rPr>
          <w:rFonts w:asciiTheme="minorHAnsi" w:hAnsiTheme="minorHAnsi" w:cstheme="minorHAnsi"/>
          <w:lang w:eastAsia="en-US"/>
        </w:rPr>
        <w:br/>
        <w:t>(Dz. U. z 2025 r. poz. 514).</w:t>
      </w:r>
    </w:p>
    <w:p w14:paraId="663CD17D" w14:textId="77777777" w:rsidR="00825D3B" w:rsidRPr="003F6981" w:rsidRDefault="00825D3B" w:rsidP="00825D3B">
      <w:pPr>
        <w:keepNext/>
        <w:spacing w:line="360" w:lineRule="auto"/>
        <w:rPr>
          <w:rFonts w:asciiTheme="minorHAnsi" w:hAnsiTheme="minorHAnsi" w:cstheme="minorHAnsi"/>
          <w:i/>
          <w:sz w:val="20"/>
          <w:szCs w:val="20"/>
        </w:rPr>
      </w:pPr>
    </w:p>
    <w:p w14:paraId="463D8E3D" w14:textId="77777777" w:rsidR="00825D3B" w:rsidRPr="003F6981" w:rsidRDefault="00825D3B" w:rsidP="00825D3B">
      <w:pPr>
        <w:pStyle w:val="Akapitzlist"/>
        <w:keepNext/>
        <w:spacing w:line="360" w:lineRule="auto"/>
        <w:ind w:left="840"/>
        <w:jc w:val="both"/>
        <w:rPr>
          <w:rFonts w:asciiTheme="minorHAnsi" w:hAnsiTheme="minorHAnsi" w:cstheme="minorHAnsi"/>
        </w:rPr>
      </w:pPr>
    </w:p>
    <w:p w14:paraId="42868E3B" w14:textId="77777777" w:rsidR="00825D3B" w:rsidRPr="003F6981" w:rsidRDefault="00825D3B" w:rsidP="00825D3B">
      <w:pPr>
        <w:pStyle w:val="Akapitzlist"/>
        <w:keepNext/>
        <w:spacing w:line="360" w:lineRule="auto"/>
        <w:ind w:left="840"/>
        <w:jc w:val="both"/>
        <w:rPr>
          <w:rFonts w:asciiTheme="minorHAnsi" w:hAnsiTheme="minorHAnsi" w:cstheme="minorHAnsi"/>
        </w:rPr>
      </w:pPr>
    </w:p>
    <w:p w14:paraId="3F0B3FA1" w14:textId="77777777" w:rsidR="00825D3B" w:rsidRPr="003F6981" w:rsidRDefault="00825D3B" w:rsidP="00825D3B">
      <w:pPr>
        <w:pStyle w:val="Akapitzlist"/>
        <w:keepNext/>
        <w:spacing w:line="360" w:lineRule="auto"/>
        <w:ind w:left="840"/>
        <w:jc w:val="both"/>
        <w:rPr>
          <w:rFonts w:asciiTheme="minorHAnsi" w:hAnsiTheme="minorHAnsi" w:cstheme="minorHAnsi"/>
        </w:rPr>
      </w:pPr>
    </w:p>
    <w:p w14:paraId="2D94E74B" w14:textId="77777777" w:rsidR="00825D3B" w:rsidRDefault="00825D3B" w:rsidP="009756CE">
      <w:pPr>
        <w:keepNext/>
        <w:spacing w:line="360" w:lineRule="auto"/>
        <w:jc w:val="both"/>
        <w:rPr>
          <w:rFonts w:asciiTheme="minorHAnsi" w:hAnsiTheme="minorHAnsi" w:cstheme="minorHAnsi"/>
        </w:rPr>
      </w:pPr>
    </w:p>
    <w:p w14:paraId="4479FFFD" w14:textId="77777777" w:rsidR="00633AB7" w:rsidRPr="009756CE" w:rsidRDefault="00633AB7" w:rsidP="009756CE">
      <w:pPr>
        <w:keepNext/>
        <w:spacing w:line="360" w:lineRule="auto"/>
        <w:jc w:val="both"/>
        <w:rPr>
          <w:rFonts w:asciiTheme="minorHAnsi" w:hAnsiTheme="minorHAnsi" w:cstheme="minorHAnsi"/>
        </w:rPr>
      </w:pPr>
    </w:p>
    <w:p w14:paraId="175E5B4A" w14:textId="77777777" w:rsidR="00825D3B" w:rsidRPr="00825D3B" w:rsidRDefault="00825D3B" w:rsidP="00825D3B">
      <w:pPr>
        <w:keepNext/>
        <w:widowControl w:val="0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highlight w:val="lightGray"/>
        </w:rPr>
      </w:pPr>
      <w:r w:rsidRPr="00825D3B">
        <w:rPr>
          <w:rFonts w:asciiTheme="minorHAnsi" w:hAnsiTheme="minorHAnsi" w:cstheme="minorHAnsi"/>
          <w:b/>
          <w:highlight w:val="lightGray"/>
        </w:rPr>
        <w:t>WYKAZANIE PRZEZ PODMIOT NA ZASOBY, KTÓREGO POWOŁUJE SIĘ WYKONAWCA, ŻE PODJĘTE PRZEZ NIEGO CZYNNOŚCI SĄ WYSTARCZAJĄCE DO WYKAZANIA JEGO RZETLENOŚCI W SYTUACJI, GDY PODMIOT TEN PODLEGA WYKLUCZENIU NA PODSTAWIE ART. 108 UST. 1 PKT 1, 2 I 5 USTAWY PZP O BRAKU PODSTAW WYKLUCZENIA Z POSTĘPOWANIA:</w:t>
      </w:r>
    </w:p>
    <w:p w14:paraId="19E0D936" w14:textId="77777777" w:rsidR="00825D3B" w:rsidRPr="003F6981" w:rsidRDefault="00825D3B" w:rsidP="00825D3B">
      <w:pPr>
        <w:keepNext/>
        <w:rPr>
          <w:rFonts w:asciiTheme="minorHAnsi" w:hAnsiTheme="minorHAnsi" w:cstheme="minorHAnsi"/>
        </w:rPr>
      </w:pPr>
    </w:p>
    <w:p w14:paraId="61F9B05A" w14:textId="77777777" w:rsidR="00825D3B" w:rsidRPr="003F6981" w:rsidRDefault="00825D3B" w:rsidP="00825D3B">
      <w:pPr>
        <w:keepNext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 xml:space="preserve">Oświadczam, że w stosunku do mnie zachodzą podstawy wykluczenia </w:t>
      </w:r>
      <w:r w:rsidRPr="003F6981">
        <w:rPr>
          <w:rFonts w:asciiTheme="minorHAnsi" w:hAnsiTheme="minorHAnsi" w:cstheme="minorHAnsi"/>
        </w:rPr>
        <w:br/>
        <w:t xml:space="preserve">z postępowania na podstawie art. …………. ustawy Pzp. </w:t>
      </w:r>
    </w:p>
    <w:p w14:paraId="42EF4E54" w14:textId="77777777" w:rsidR="00825D3B" w:rsidRPr="003F6981" w:rsidRDefault="00825D3B" w:rsidP="00825D3B">
      <w:pPr>
        <w:keepNext/>
        <w:rPr>
          <w:rFonts w:asciiTheme="minorHAnsi" w:hAnsiTheme="minorHAnsi" w:cstheme="minorHAnsi"/>
          <w:bCs/>
          <w:i/>
          <w:sz w:val="21"/>
          <w:szCs w:val="21"/>
        </w:rPr>
      </w:pPr>
      <w:r w:rsidRPr="003F6981">
        <w:rPr>
          <w:rFonts w:asciiTheme="minorHAnsi" w:hAnsiTheme="minorHAnsi" w:cstheme="minorHAnsi"/>
          <w:bCs/>
          <w:i/>
          <w:sz w:val="21"/>
          <w:szCs w:val="21"/>
        </w:rPr>
        <w:t>(podać mającą zastosowanie podstawę wykluczenia spośród wymienionych w art. 108 ust. 1 pkt 1, 2 i 5</w:t>
      </w:r>
      <w:r w:rsidRPr="003F6981">
        <w:rPr>
          <w:rFonts w:asciiTheme="minorHAnsi" w:hAnsiTheme="minorHAnsi" w:cstheme="minorHAnsi"/>
          <w:b/>
          <w:bCs/>
          <w:i/>
          <w:sz w:val="21"/>
          <w:szCs w:val="21"/>
        </w:rPr>
        <w:t xml:space="preserve"> </w:t>
      </w:r>
      <w:r w:rsidRPr="003F6981">
        <w:rPr>
          <w:rFonts w:asciiTheme="minorHAnsi" w:hAnsiTheme="minorHAnsi" w:cstheme="minorHAnsi"/>
          <w:bCs/>
          <w:i/>
          <w:sz w:val="21"/>
          <w:szCs w:val="21"/>
        </w:rPr>
        <w:t>ustawy Pzp)</w:t>
      </w:r>
    </w:p>
    <w:p w14:paraId="719CB9FD" w14:textId="77777777" w:rsidR="00825D3B" w:rsidRPr="003F6981" w:rsidRDefault="00825D3B" w:rsidP="00825D3B">
      <w:pPr>
        <w:keepNext/>
        <w:rPr>
          <w:rFonts w:asciiTheme="minorHAnsi" w:hAnsiTheme="minorHAnsi" w:cstheme="minorHAnsi"/>
          <w:b/>
          <w:bCs/>
          <w:sz w:val="10"/>
          <w:szCs w:val="10"/>
        </w:rPr>
      </w:pPr>
    </w:p>
    <w:p w14:paraId="24981812" w14:textId="77777777" w:rsidR="00825D3B" w:rsidRPr="003F6981" w:rsidRDefault="00825D3B" w:rsidP="00825D3B">
      <w:pPr>
        <w:keepNext/>
        <w:jc w:val="both"/>
        <w:rPr>
          <w:rFonts w:asciiTheme="minorHAnsi" w:hAnsiTheme="minorHAnsi" w:cstheme="minorHAnsi"/>
          <w:color w:val="000000"/>
        </w:rPr>
      </w:pPr>
      <w:r w:rsidRPr="003F6981">
        <w:rPr>
          <w:rFonts w:asciiTheme="minorHAnsi" w:hAnsiTheme="minorHAnsi" w:cstheme="minorHAnsi"/>
          <w:color w:val="000000"/>
        </w:rPr>
        <w:t>Jednocześnie oświadczam, że w związku z tym, iż podlegam wykluczeniu na podstawie ww. artykułu, to zgodnie z dyspozycją art. 110 ust. 2 ustawy Pzp przedstawiam następujące środki naprawcze:</w:t>
      </w:r>
    </w:p>
    <w:p w14:paraId="79E0396F" w14:textId="77777777" w:rsidR="00825D3B" w:rsidRPr="003F6981" w:rsidRDefault="00825D3B" w:rsidP="00825D3B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2A0861CB" w14:textId="77777777" w:rsidR="00825D3B" w:rsidRPr="003F6981" w:rsidRDefault="00825D3B" w:rsidP="00825D3B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1E9C7600" w14:textId="77777777" w:rsidR="00825D3B" w:rsidRPr="003F6981" w:rsidRDefault="00825D3B" w:rsidP="00825D3B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 xml:space="preserve">………………………………………………………………………………………, </w:t>
      </w:r>
    </w:p>
    <w:p w14:paraId="73679BE3" w14:textId="77777777" w:rsidR="00825D3B" w:rsidRPr="003F6981" w:rsidRDefault="00825D3B" w:rsidP="00825D3B">
      <w:pPr>
        <w:keepNext/>
        <w:ind w:left="720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3F6981">
        <w:rPr>
          <w:rFonts w:asciiTheme="minorHAnsi" w:hAnsiTheme="minorHAnsi" w:cstheme="minorHAnsi"/>
          <w:bCs/>
          <w:i/>
          <w:iCs/>
          <w:sz w:val="20"/>
          <w:szCs w:val="20"/>
        </w:rPr>
        <w:t>(należy podać dowody, że podjęte czynności są wystarczające do wykazania rzetelności podmiotu na zasoby, którego powołuje się Wykonawca)</w:t>
      </w:r>
    </w:p>
    <w:p w14:paraId="68D45504" w14:textId="77777777" w:rsidR="00825D3B" w:rsidRPr="003F6981" w:rsidRDefault="00825D3B" w:rsidP="00825D3B">
      <w:pPr>
        <w:keepNext/>
        <w:rPr>
          <w:rFonts w:asciiTheme="minorHAnsi" w:hAnsiTheme="minorHAnsi" w:cstheme="minorHAnsi"/>
        </w:rPr>
      </w:pPr>
    </w:p>
    <w:p w14:paraId="34CE568A" w14:textId="77777777" w:rsidR="00825D3B" w:rsidRPr="003F6981" w:rsidRDefault="00825D3B" w:rsidP="00825D3B">
      <w:pPr>
        <w:keepNext/>
        <w:rPr>
          <w:rFonts w:asciiTheme="minorHAnsi" w:hAnsiTheme="minorHAnsi" w:cstheme="minorHAnsi"/>
        </w:rPr>
      </w:pPr>
    </w:p>
    <w:p w14:paraId="6ADACF09" w14:textId="77777777" w:rsidR="00825D3B" w:rsidRPr="003F6981" w:rsidRDefault="00825D3B" w:rsidP="00825D3B">
      <w:pPr>
        <w:keepNext/>
        <w:rPr>
          <w:rFonts w:asciiTheme="minorHAnsi" w:hAnsiTheme="minorHAnsi"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825D3B" w:rsidRPr="003F6981" w14:paraId="3E6D69DF" w14:textId="77777777" w:rsidTr="00057BD3">
        <w:trPr>
          <w:jc w:val="center"/>
        </w:trPr>
        <w:tc>
          <w:tcPr>
            <w:tcW w:w="1814" w:type="pct"/>
            <w:vAlign w:val="center"/>
          </w:tcPr>
          <w:p w14:paraId="6745837A" w14:textId="77777777" w:rsidR="00825D3B" w:rsidRPr="003F6981" w:rsidRDefault="00825D3B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70D1DF38" w14:textId="77777777" w:rsidR="00825D3B" w:rsidRPr="003F6981" w:rsidRDefault="00825D3B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825D3B" w:rsidRPr="003F6981" w14:paraId="6AF61968" w14:textId="77777777" w:rsidTr="00057BD3">
        <w:trPr>
          <w:trHeight w:val="855"/>
          <w:jc w:val="center"/>
        </w:trPr>
        <w:tc>
          <w:tcPr>
            <w:tcW w:w="1814" w:type="pct"/>
            <w:vAlign w:val="center"/>
          </w:tcPr>
          <w:p w14:paraId="068353AD" w14:textId="77777777" w:rsidR="00825D3B" w:rsidRPr="003F6981" w:rsidRDefault="00825D3B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72DC825" w14:textId="77777777" w:rsidR="00825D3B" w:rsidRPr="003F6981" w:rsidRDefault="00825D3B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Podpis(y) osoby(osób) upoważnionej(ych) do podpisania niniejszego oświadczenia w imieniu podmiotu </w:t>
            </w:r>
            <w:r w:rsidRPr="003F6981">
              <w:rPr>
                <w:rFonts w:asciiTheme="minorHAnsi" w:hAnsiTheme="minorHAnsi" w:cstheme="minorHAnsi"/>
                <w:iCs/>
                <w:sz w:val="18"/>
                <w:szCs w:val="18"/>
              </w:rPr>
              <w:t>na zasoby, którego powołuje</w:t>
            </w:r>
          </w:p>
          <w:p w14:paraId="32642B67" w14:textId="77777777" w:rsidR="00825D3B" w:rsidRPr="003F6981" w:rsidRDefault="00825D3B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się Wykonawca</w:t>
            </w: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 Oferta w postaci elektronicznej winna być podpisana </w:t>
            </w:r>
          </w:p>
          <w:p w14:paraId="47E1E0EA" w14:textId="77777777" w:rsidR="00825D3B" w:rsidRPr="003F6981" w:rsidRDefault="00825D3B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w formie kwalifikowanego podpisu elektronicznego lub w postaci podpisu zaufanego lub w postaci podpisu osobistego.</w:t>
            </w:r>
          </w:p>
          <w:p w14:paraId="3F7E4A53" w14:textId="77777777" w:rsidR="00825D3B" w:rsidRPr="003F6981" w:rsidRDefault="00825D3B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E39A104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03E30893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37CC9518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3E807B35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620370A6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39058CB0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24F3037F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19D9E486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5720A3CC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1A38AF04" w14:textId="77777777" w:rsidR="002430A8" w:rsidRPr="003F6981" w:rsidRDefault="002430A8" w:rsidP="00A81D37">
      <w:pPr>
        <w:rPr>
          <w:rFonts w:asciiTheme="minorHAnsi" w:hAnsiTheme="minorHAnsi" w:cstheme="minorHAnsi"/>
          <w:sz w:val="22"/>
          <w:szCs w:val="22"/>
        </w:rPr>
      </w:pPr>
    </w:p>
    <w:p w14:paraId="0B9EE122" w14:textId="77777777" w:rsidR="002430A8" w:rsidRPr="003F6981" w:rsidRDefault="002430A8" w:rsidP="00A81D37">
      <w:pPr>
        <w:rPr>
          <w:rFonts w:asciiTheme="minorHAnsi" w:hAnsiTheme="minorHAnsi" w:cstheme="minorHAnsi"/>
          <w:sz w:val="22"/>
          <w:szCs w:val="22"/>
        </w:rPr>
      </w:pPr>
    </w:p>
    <w:p w14:paraId="692F7D10" w14:textId="77777777" w:rsidR="002430A8" w:rsidRPr="003F6981" w:rsidRDefault="002430A8" w:rsidP="00A81D37">
      <w:pPr>
        <w:rPr>
          <w:rFonts w:asciiTheme="minorHAnsi" w:hAnsiTheme="minorHAnsi" w:cstheme="minorHAnsi"/>
          <w:sz w:val="22"/>
          <w:szCs w:val="22"/>
        </w:rPr>
      </w:pPr>
    </w:p>
    <w:p w14:paraId="5DDDB2FD" w14:textId="77777777" w:rsidR="002430A8" w:rsidRPr="003F6981" w:rsidRDefault="002430A8" w:rsidP="00A81D37">
      <w:pPr>
        <w:rPr>
          <w:rFonts w:asciiTheme="minorHAnsi" w:hAnsiTheme="minorHAnsi" w:cstheme="minorHAnsi"/>
          <w:sz w:val="22"/>
          <w:szCs w:val="22"/>
        </w:rPr>
      </w:pPr>
    </w:p>
    <w:p w14:paraId="1D288E7F" w14:textId="77777777" w:rsidR="002430A8" w:rsidRPr="003F6981" w:rsidRDefault="002430A8" w:rsidP="00A81D37">
      <w:pPr>
        <w:rPr>
          <w:rFonts w:asciiTheme="minorHAnsi" w:hAnsiTheme="minorHAnsi" w:cstheme="minorHAnsi"/>
          <w:sz w:val="22"/>
          <w:szCs w:val="22"/>
        </w:rPr>
      </w:pPr>
    </w:p>
    <w:p w14:paraId="37EF57E8" w14:textId="77777777" w:rsidR="002430A8" w:rsidRPr="003F6981" w:rsidRDefault="002430A8" w:rsidP="00A81D37">
      <w:pPr>
        <w:rPr>
          <w:rFonts w:asciiTheme="minorHAnsi" w:hAnsiTheme="minorHAnsi" w:cstheme="minorHAnsi"/>
          <w:sz w:val="22"/>
          <w:szCs w:val="22"/>
        </w:rPr>
      </w:pPr>
    </w:p>
    <w:p w14:paraId="740C3AD7" w14:textId="77777777" w:rsidR="002430A8" w:rsidRPr="003F6981" w:rsidRDefault="002430A8" w:rsidP="00A81D37">
      <w:pPr>
        <w:rPr>
          <w:rFonts w:asciiTheme="minorHAnsi" w:hAnsiTheme="minorHAnsi" w:cstheme="minorHAnsi"/>
          <w:sz w:val="22"/>
          <w:szCs w:val="22"/>
        </w:rPr>
      </w:pPr>
    </w:p>
    <w:p w14:paraId="143A48F6" w14:textId="77777777" w:rsidR="002430A8" w:rsidRPr="003F6981" w:rsidRDefault="002430A8" w:rsidP="00A81D37">
      <w:pPr>
        <w:rPr>
          <w:rFonts w:asciiTheme="minorHAnsi" w:hAnsiTheme="minorHAnsi" w:cstheme="minorHAnsi"/>
          <w:sz w:val="22"/>
          <w:szCs w:val="22"/>
        </w:rPr>
      </w:pPr>
    </w:p>
    <w:p w14:paraId="1B0DCCC7" w14:textId="77777777" w:rsidR="002430A8" w:rsidRPr="003F6981" w:rsidRDefault="002430A8" w:rsidP="00A81D37">
      <w:pPr>
        <w:rPr>
          <w:rFonts w:asciiTheme="minorHAnsi" w:hAnsiTheme="minorHAnsi" w:cstheme="minorHAnsi"/>
          <w:sz w:val="22"/>
          <w:szCs w:val="22"/>
        </w:rPr>
      </w:pPr>
    </w:p>
    <w:p w14:paraId="7B75A5BD" w14:textId="77777777" w:rsidR="002430A8" w:rsidRPr="003F6981" w:rsidRDefault="002430A8" w:rsidP="00A81D37">
      <w:pPr>
        <w:rPr>
          <w:rFonts w:asciiTheme="minorHAnsi" w:hAnsiTheme="minorHAnsi" w:cstheme="minorHAnsi"/>
          <w:sz w:val="22"/>
          <w:szCs w:val="22"/>
        </w:rPr>
      </w:pPr>
    </w:p>
    <w:p w14:paraId="6B642D62" w14:textId="77777777" w:rsidR="002430A8" w:rsidRPr="003F6981" w:rsidRDefault="002430A8" w:rsidP="00A81D37">
      <w:pPr>
        <w:rPr>
          <w:rFonts w:asciiTheme="minorHAnsi" w:hAnsiTheme="minorHAnsi" w:cstheme="minorHAnsi"/>
          <w:sz w:val="22"/>
          <w:szCs w:val="22"/>
        </w:rPr>
        <w:sectPr w:rsidR="002430A8" w:rsidRPr="003F6981" w:rsidSect="00B8531C">
          <w:headerReference w:type="default" r:id="rId8"/>
          <w:footerReference w:type="default" r:id="rId9"/>
          <w:pgSz w:w="11906" w:h="16838"/>
          <w:pgMar w:top="1957" w:right="1417" w:bottom="993" w:left="1417" w:header="708" w:footer="77" w:gutter="0"/>
          <w:cols w:space="708"/>
          <w:docGrid w:linePitch="360"/>
        </w:sectPr>
      </w:pPr>
    </w:p>
    <w:p w14:paraId="7D2DEDD4" w14:textId="77777777" w:rsidR="002430A8" w:rsidRPr="003F6981" w:rsidRDefault="002430A8" w:rsidP="002430A8">
      <w:pPr>
        <w:pageBreakBefore/>
        <w:spacing w:after="200" w:line="276" w:lineRule="auto"/>
        <w:rPr>
          <w:rFonts w:asciiTheme="minorHAnsi" w:hAnsiTheme="minorHAnsi" w:cstheme="minorHAnsi"/>
          <w:b/>
          <w:sz w:val="32"/>
        </w:rPr>
      </w:pPr>
      <w:r w:rsidRPr="003F6981">
        <w:rPr>
          <w:rFonts w:asciiTheme="minorHAnsi" w:hAnsiTheme="minorHAnsi" w:cstheme="minorHAnsi"/>
          <w:b/>
        </w:rPr>
        <w:t xml:space="preserve">Załącznik nr 5 do </w:t>
      </w:r>
      <w:r w:rsidR="00034793">
        <w:rPr>
          <w:rFonts w:asciiTheme="minorHAnsi" w:hAnsiTheme="minorHAnsi" w:cstheme="minorHAnsi"/>
          <w:b/>
        </w:rPr>
        <w:t>SWZ</w:t>
      </w:r>
    </w:p>
    <w:p w14:paraId="6609C723" w14:textId="77777777" w:rsidR="002430A8" w:rsidRPr="00EC0652" w:rsidRDefault="002430A8" w:rsidP="002430A8">
      <w:pPr>
        <w:widowControl w:val="0"/>
        <w:pBdr>
          <w:top w:val="thickThinMediumGap" w:sz="24" w:space="1" w:color="000000"/>
          <w:left w:val="thickThinMediumGap" w:sz="24" w:space="4" w:color="000000"/>
          <w:bottom w:val="thickThinMediumGap" w:sz="24" w:space="1" w:color="000000"/>
          <w:right w:val="thickThinMediumGap" w:sz="24" w:space="4" w:color="000000"/>
        </w:pBdr>
        <w:jc w:val="center"/>
        <w:rPr>
          <w:rFonts w:asciiTheme="minorHAnsi" w:hAnsiTheme="minorHAnsi" w:cstheme="minorHAnsi"/>
          <w:b/>
        </w:rPr>
      </w:pPr>
      <w:r w:rsidRPr="00EC0652">
        <w:rPr>
          <w:rFonts w:asciiTheme="minorHAnsi" w:hAnsiTheme="minorHAnsi" w:cstheme="minorHAnsi"/>
          <w:b/>
          <w:sz w:val="32"/>
        </w:rPr>
        <w:t>Wykaz osób skierowanych do realizacji zamówienia</w:t>
      </w:r>
    </w:p>
    <w:p w14:paraId="202983ED" w14:textId="77777777" w:rsidR="002430A8" w:rsidRPr="003F6981" w:rsidRDefault="002430A8" w:rsidP="002430A8">
      <w:pPr>
        <w:widowControl w:val="0"/>
        <w:numPr>
          <w:ilvl w:val="0"/>
          <w:numId w:val="10"/>
        </w:numPr>
        <w:suppressAutoHyphens/>
        <w:autoSpaceDE w:val="0"/>
        <w:spacing w:after="120"/>
        <w:ind w:right="45"/>
        <w:jc w:val="both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73B6D863" w14:textId="77777777" w:rsidR="002430A8" w:rsidRPr="003F6981" w:rsidRDefault="002430A8" w:rsidP="002430A8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Centrum  Administracji Pieczy Zastępczej w Łodzi</w:t>
      </w:r>
    </w:p>
    <w:p w14:paraId="48983E22" w14:textId="77777777" w:rsidR="002430A8" w:rsidRPr="003F6981" w:rsidRDefault="002430A8" w:rsidP="002430A8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 xml:space="preserve">90-159 Łódź </w:t>
      </w:r>
    </w:p>
    <w:p w14:paraId="1394750C" w14:textId="77777777" w:rsidR="002430A8" w:rsidRPr="003F6981" w:rsidRDefault="002430A8" w:rsidP="002430A8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ul. Małachowskiego 74</w:t>
      </w:r>
    </w:p>
    <w:p w14:paraId="415B06E8" w14:textId="77777777" w:rsidR="002430A8" w:rsidRPr="003F6981" w:rsidRDefault="002430A8" w:rsidP="002430A8">
      <w:pPr>
        <w:widowControl w:val="0"/>
        <w:numPr>
          <w:ilvl w:val="0"/>
          <w:numId w:val="10"/>
        </w:numPr>
        <w:suppressAutoHyphens/>
        <w:spacing w:before="120" w:after="120"/>
        <w:ind w:left="357" w:hanging="357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WYKONAWCA:</w:t>
      </w:r>
    </w:p>
    <w:p w14:paraId="5C24B8F0" w14:textId="77777777" w:rsidR="002430A8" w:rsidRPr="003F6981" w:rsidRDefault="002430A8" w:rsidP="002430A8">
      <w:pPr>
        <w:widowControl w:val="0"/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</w:rPr>
        <w:t xml:space="preserve">Niniejsza oferta zostaje złożona przez: </w:t>
      </w:r>
    </w:p>
    <w:tbl>
      <w:tblPr>
        <w:tblW w:w="0" w:type="auto"/>
        <w:tblInd w:w="-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5730"/>
        <w:gridCol w:w="6116"/>
      </w:tblGrid>
      <w:tr w:rsidR="002430A8" w:rsidRPr="003F6981" w14:paraId="03080E8C" w14:textId="77777777" w:rsidTr="00057BD3">
        <w:trPr>
          <w:cantSplit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7B40B" w14:textId="77777777" w:rsidR="002430A8" w:rsidRPr="003F6981" w:rsidRDefault="002430A8" w:rsidP="00057BD3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D033" w14:textId="77777777" w:rsidR="002430A8" w:rsidRPr="003F6981" w:rsidRDefault="002430A8" w:rsidP="00057BD3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A3C4C" w14:textId="77777777" w:rsidR="002430A8" w:rsidRPr="003F6981" w:rsidRDefault="002430A8" w:rsidP="00057BD3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Adres(y) Wykonawcy(ów)</w:t>
            </w:r>
          </w:p>
        </w:tc>
      </w:tr>
      <w:tr w:rsidR="002430A8" w:rsidRPr="003F6981" w14:paraId="4BBCF7F9" w14:textId="77777777" w:rsidTr="00057BD3">
        <w:trPr>
          <w:cantSplit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2C9A7" w14:textId="77777777" w:rsidR="002430A8" w:rsidRPr="003F6981" w:rsidRDefault="002430A8" w:rsidP="00057BD3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EFFBC" w14:textId="77777777" w:rsidR="002430A8" w:rsidRPr="003F6981" w:rsidRDefault="002430A8" w:rsidP="00057BD3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5A7A3" w14:textId="77777777" w:rsidR="002430A8" w:rsidRPr="003F6981" w:rsidRDefault="002430A8" w:rsidP="00057BD3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430A8" w:rsidRPr="003F6981" w14:paraId="1F5C0448" w14:textId="77777777" w:rsidTr="00057BD3">
        <w:trPr>
          <w:cantSplit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1EA8B" w14:textId="77777777" w:rsidR="002430A8" w:rsidRPr="003F6981" w:rsidRDefault="002430A8" w:rsidP="00057BD3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F9D3B" w14:textId="77777777" w:rsidR="002430A8" w:rsidRPr="003F6981" w:rsidRDefault="002430A8" w:rsidP="00057BD3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FA5E5" w14:textId="77777777" w:rsidR="002430A8" w:rsidRPr="003F6981" w:rsidRDefault="002430A8" w:rsidP="00057BD3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81CF994" w14:textId="77777777" w:rsidR="002430A8" w:rsidRPr="00633AB7" w:rsidRDefault="002430A8" w:rsidP="008E5A79">
      <w:pPr>
        <w:widowControl w:val="0"/>
        <w:tabs>
          <w:tab w:val="left" w:pos="-426"/>
          <w:tab w:val="left" w:pos="3045"/>
        </w:tabs>
        <w:spacing w:line="276" w:lineRule="auto"/>
        <w:ind w:right="-283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r w:rsidRPr="00EA6203">
        <w:rPr>
          <w:rFonts w:asciiTheme="minorHAnsi" w:hAnsiTheme="minorHAnsi" w:cstheme="minorHAnsi"/>
        </w:rPr>
        <w:t>Przystępując do postępowania o udzielenie zamówienia publicznego realizowanego na</w:t>
      </w:r>
      <w:r w:rsidR="00A578A3" w:rsidRPr="00EA6203">
        <w:rPr>
          <w:rFonts w:asciiTheme="minorHAnsi" w:hAnsiTheme="minorHAnsi" w:cstheme="minorHAnsi"/>
        </w:rPr>
        <w:t>:</w:t>
      </w:r>
      <w:r w:rsidR="008E5A79" w:rsidRPr="00EA6203">
        <w:rPr>
          <w:rFonts w:asciiTheme="minorHAnsi" w:hAnsiTheme="minorHAnsi" w:cstheme="minorHAnsi"/>
        </w:rPr>
        <w:t xml:space="preserve"> </w:t>
      </w:r>
      <w:r w:rsidR="00633AB7" w:rsidRPr="00633AB7">
        <w:rPr>
          <w:rFonts w:asciiTheme="minorHAnsi" w:hAnsiTheme="minorHAnsi" w:cstheme="minorHAnsi"/>
          <w:b/>
          <w:bCs/>
          <w:color w:val="000000" w:themeColor="text1"/>
          <w:u w:val="single"/>
        </w:rPr>
        <w:t>„zorganizowanie kolonii  letnich dla maksymalnie 120 uczestników  projektu  „Разом - wsparcie integracji obywateli państw trzecich”</w:t>
      </w:r>
      <w:r w:rsidR="00633AB7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</w:t>
      </w:r>
      <w:r w:rsidRPr="00EA6203">
        <w:rPr>
          <w:rFonts w:asciiTheme="minorHAnsi" w:hAnsiTheme="minorHAnsi" w:cstheme="minorHAnsi"/>
        </w:rPr>
        <w:t xml:space="preserve">oświadczam (oświadczamy), że w celu spełnienia warunków określonego w SWZ wykazuję/emy następujące osoby do realizacji zamówienia: </w:t>
      </w:r>
    </w:p>
    <w:p w14:paraId="7A9F57D0" w14:textId="77777777" w:rsidR="002430A8" w:rsidRPr="003F6981" w:rsidRDefault="002430A8" w:rsidP="002430A8">
      <w:pPr>
        <w:widowControl w:val="0"/>
        <w:tabs>
          <w:tab w:val="left" w:pos="-426"/>
          <w:tab w:val="left" w:pos="3045"/>
        </w:tabs>
        <w:spacing w:line="276" w:lineRule="auto"/>
        <w:ind w:right="-283"/>
        <w:rPr>
          <w:rFonts w:asciiTheme="minorHAnsi" w:hAnsiTheme="minorHAnsi" w:cstheme="minorHAnsi"/>
        </w:rPr>
      </w:pPr>
    </w:p>
    <w:p w14:paraId="4DF8B77B" w14:textId="77777777" w:rsidR="002430A8" w:rsidRPr="003F6981" w:rsidRDefault="002430A8" w:rsidP="002430A8">
      <w:pPr>
        <w:widowControl w:val="0"/>
        <w:tabs>
          <w:tab w:val="left" w:pos="-426"/>
          <w:tab w:val="left" w:pos="3045"/>
        </w:tabs>
        <w:spacing w:line="276" w:lineRule="auto"/>
        <w:ind w:right="-283"/>
        <w:rPr>
          <w:rFonts w:asciiTheme="minorHAnsi" w:hAnsiTheme="minorHAnsi" w:cstheme="minorHAnsi"/>
        </w:rPr>
      </w:pPr>
    </w:p>
    <w:p w14:paraId="59A3B955" w14:textId="77777777" w:rsidR="002430A8" w:rsidRPr="003F6981" w:rsidRDefault="002430A8" w:rsidP="002430A8">
      <w:pPr>
        <w:widowControl w:val="0"/>
        <w:tabs>
          <w:tab w:val="left" w:pos="-426"/>
          <w:tab w:val="left" w:pos="3045"/>
        </w:tabs>
        <w:spacing w:line="276" w:lineRule="auto"/>
        <w:ind w:right="-283"/>
        <w:rPr>
          <w:rFonts w:asciiTheme="minorHAnsi" w:hAnsiTheme="minorHAnsi" w:cstheme="minorHAnsi"/>
        </w:rPr>
      </w:pPr>
    </w:p>
    <w:p w14:paraId="7909CEF0" w14:textId="77777777" w:rsidR="002430A8" w:rsidRPr="003F6981" w:rsidRDefault="002430A8" w:rsidP="002430A8">
      <w:pPr>
        <w:widowControl w:val="0"/>
        <w:tabs>
          <w:tab w:val="left" w:pos="-426"/>
          <w:tab w:val="left" w:pos="3045"/>
        </w:tabs>
        <w:spacing w:line="276" w:lineRule="auto"/>
        <w:ind w:right="-283"/>
        <w:rPr>
          <w:rFonts w:asciiTheme="minorHAnsi" w:hAnsiTheme="minorHAnsi" w:cstheme="minorHAnsi"/>
        </w:rPr>
      </w:pPr>
    </w:p>
    <w:p w14:paraId="0854BDF5" w14:textId="77777777" w:rsidR="002430A8" w:rsidRPr="003F6981" w:rsidRDefault="002430A8" w:rsidP="002430A8">
      <w:pPr>
        <w:widowControl w:val="0"/>
        <w:tabs>
          <w:tab w:val="left" w:pos="-426"/>
          <w:tab w:val="left" w:pos="3045"/>
        </w:tabs>
        <w:spacing w:line="276" w:lineRule="auto"/>
        <w:ind w:right="-283"/>
        <w:rPr>
          <w:rFonts w:asciiTheme="minorHAnsi" w:hAnsiTheme="minorHAnsi" w:cstheme="minorHAnsi"/>
        </w:rPr>
      </w:pPr>
    </w:p>
    <w:p w14:paraId="360821B8" w14:textId="77777777" w:rsidR="002430A8" w:rsidRPr="003F6981" w:rsidRDefault="002430A8" w:rsidP="002430A8">
      <w:pPr>
        <w:widowControl w:val="0"/>
        <w:tabs>
          <w:tab w:val="left" w:pos="-426"/>
          <w:tab w:val="left" w:pos="3045"/>
        </w:tabs>
        <w:spacing w:line="276" w:lineRule="auto"/>
        <w:ind w:right="-283"/>
        <w:rPr>
          <w:rFonts w:asciiTheme="minorHAnsi" w:hAnsiTheme="minorHAnsi" w:cstheme="minorHAnsi"/>
        </w:rPr>
      </w:pPr>
    </w:p>
    <w:p w14:paraId="71024EC8" w14:textId="77777777" w:rsidR="002430A8" w:rsidRPr="003F6981" w:rsidRDefault="002430A8" w:rsidP="002430A8">
      <w:pPr>
        <w:widowControl w:val="0"/>
        <w:tabs>
          <w:tab w:val="left" w:pos="-426"/>
          <w:tab w:val="left" w:pos="3045"/>
        </w:tabs>
        <w:spacing w:line="276" w:lineRule="auto"/>
        <w:ind w:right="-283"/>
        <w:rPr>
          <w:rFonts w:asciiTheme="minorHAnsi" w:hAnsiTheme="minorHAnsi" w:cstheme="minorHAnsi"/>
        </w:rPr>
      </w:pPr>
    </w:p>
    <w:p w14:paraId="00953EAE" w14:textId="77777777" w:rsidR="002430A8" w:rsidRPr="003F6981" w:rsidRDefault="002430A8" w:rsidP="002430A8">
      <w:pPr>
        <w:widowControl w:val="0"/>
        <w:tabs>
          <w:tab w:val="left" w:pos="-426"/>
          <w:tab w:val="left" w:pos="3045"/>
        </w:tabs>
        <w:spacing w:line="276" w:lineRule="auto"/>
        <w:ind w:right="-283"/>
        <w:rPr>
          <w:rFonts w:asciiTheme="minorHAnsi" w:hAnsiTheme="minorHAnsi" w:cstheme="minorHAnsi"/>
        </w:rPr>
      </w:pPr>
    </w:p>
    <w:p w14:paraId="78923B9A" w14:textId="77777777" w:rsidR="002430A8" w:rsidRPr="003F6981" w:rsidRDefault="002430A8" w:rsidP="002430A8">
      <w:pPr>
        <w:widowControl w:val="0"/>
        <w:rPr>
          <w:rFonts w:asciiTheme="minorHAnsi" w:hAnsiTheme="minorHAnsi" w:cstheme="minorHAnsi"/>
          <w:sz w:val="20"/>
          <w:szCs w:val="20"/>
        </w:rPr>
      </w:pPr>
    </w:p>
    <w:tbl>
      <w:tblPr>
        <w:tblW w:w="137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2125"/>
        <w:gridCol w:w="2125"/>
        <w:gridCol w:w="1416"/>
        <w:gridCol w:w="1561"/>
        <w:gridCol w:w="1984"/>
        <w:gridCol w:w="2269"/>
      </w:tblGrid>
      <w:tr w:rsidR="00C01C6E" w:rsidRPr="003F6981" w14:paraId="08E8E784" w14:textId="77777777" w:rsidTr="00C90A05">
        <w:trPr>
          <w:trHeight w:val="9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D056B19" w14:textId="77777777" w:rsidR="00C01C6E" w:rsidRPr="003F6981" w:rsidRDefault="00C01C6E" w:rsidP="00057BD3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EA6F87" w14:textId="77777777" w:rsidR="00C01C6E" w:rsidRPr="003F6981" w:rsidRDefault="00C01C6E" w:rsidP="00057BD3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 xml:space="preserve">Imię i nazwisko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3C578E5" w14:textId="77777777" w:rsidR="00C01C6E" w:rsidRPr="003F6981" w:rsidRDefault="00C01C6E" w:rsidP="00C90A05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Wykształcenie/ Kwalifikacje/Posiadane uprawnienia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9BB9D91" w14:textId="77777777" w:rsidR="00C01C6E" w:rsidRPr="003F6981" w:rsidRDefault="00C01C6E" w:rsidP="00057BD3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 xml:space="preserve">Doświadczenie </w:t>
            </w:r>
          </w:p>
          <w:p w14:paraId="3D989C3E" w14:textId="77777777" w:rsidR="00C01C6E" w:rsidRPr="003F6981" w:rsidRDefault="00C90A05" w:rsidP="00C90A05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zawodowe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AEC4D3" w14:textId="77777777" w:rsidR="00822027" w:rsidRPr="003F6981" w:rsidRDefault="00822027" w:rsidP="00822027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Zakres wykonywanych czynności</w:t>
            </w:r>
          </w:p>
          <w:p w14:paraId="25C1A560" w14:textId="77777777" w:rsidR="00C01C6E" w:rsidRPr="003F6981" w:rsidRDefault="00C01C6E" w:rsidP="00057BD3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F21BBC" w14:textId="77777777" w:rsidR="00C01C6E" w:rsidRPr="003F6981" w:rsidRDefault="00822027" w:rsidP="00822027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 xml:space="preserve">Ilość </w:t>
            </w:r>
            <w:r w:rsidRPr="00822027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uczestników kolonii (dzieci i młodzieży)</w:t>
            </w:r>
            <w:r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 xml:space="preserve"> w ramach pełnienia wymaganej </w:t>
            </w:r>
            <w:r w:rsidR="00C90A05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funkcji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31EB631" w14:textId="77777777" w:rsidR="00C01C6E" w:rsidRPr="003F6981" w:rsidRDefault="00C01C6E" w:rsidP="00057BD3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Informacja o podstawie dysponowania tymi osobami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4046CC" w14:textId="77777777" w:rsidR="00C01C6E" w:rsidRPr="003F6981" w:rsidRDefault="00C01C6E" w:rsidP="00057BD3">
            <w:pPr>
              <w:tabs>
                <w:tab w:val="left" w:pos="3570"/>
              </w:tabs>
              <w:spacing w:after="200" w:line="276" w:lineRule="auto"/>
              <w:jc w:val="center"/>
              <w:rPr>
                <w:rFonts w:asciiTheme="minorHAnsi" w:hAnsiTheme="minorHAnsi" w:cstheme="minorHAnsi"/>
              </w:rPr>
            </w:pPr>
            <w:r w:rsidRPr="003F6981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Podmiot na rzecz którego była świadczona usługa</w:t>
            </w:r>
            <w:r w:rsidR="00C90A05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822027" w:rsidRPr="003F6981" w14:paraId="2A47ADC5" w14:textId="77777777" w:rsidTr="00C90A05">
        <w:trPr>
          <w:trHeight w:val="271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598A" w14:textId="77777777" w:rsidR="00822027" w:rsidRPr="003F6981" w:rsidRDefault="00822027" w:rsidP="00057BD3">
            <w:pPr>
              <w:tabs>
                <w:tab w:val="left" w:pos="357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F1E1" w14:textId="77777777" w:rsidR="00822027" w:rsidRPr="00F65C88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F65C88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Osoba pełniącą funkcję kierownika wypoczynku</w:t>
            </w:r>
          </w:p>
          <w:p w14:paraId="493D0A0C" w14:textId="77777777" w:rsidR="00822027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</w:t>
            </w:r>
          </w:p>
          <w:p w14:paraId="45B748DF" w14:textId="77777777" w:rsidR="00822027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</w:t>
            </w:r>
          </w:p>
          <w:p w14:paraId="23737D0A" w14:textId="77777777" w:rsidR="00822027" w:rsidRPr="00822027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imię i nazwisko)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CEF" w14:textId="77777777" w:rsidR="00822027" w:rsidRPr="003F6981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wymagane prawem kwalifikacje, o których mowa w art. 92p ustawy o systemie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4E6B" w14:textId="77777777" w:rsidR="00822027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doświadczenie zawodowe tj.</w:t>
            </w: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wskazana osoba 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pełniła funk</w:t>
            </w:r>
            <w:r w:rsidR="0027022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cję kierownika wypoczynku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przy realizacji usługi wypoczynku/kolonii</w:t>
            </w:r>
          </w:p>
          <w:p w14:paraId="6C8A57A7" w14:textId="77777777" w:rsidR="00822027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…………………………………..</w:t>
            </w:r>
          </w:p>
          <w:p w14:paraId="12519A61" w14:textId="77777777" w:rsidR="00822027" w:rsidRPr="00822027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nazwę wykonywanej usługi)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46B1" w14:textId="77777777" w:rsidR="00822027" w:rsidRDefault="00822027" w:rsidP="00C90A05">
            <w:pPr>
              <w:tabs>
                <w:tab w:val="left" w:pos="3570"/>
              </w:tabs>
              <w:snapToGrid w:val="0"/>
              <w:spacing w:after="20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</w:t>
            </w:r>
          </w:p>
          <w:p w14:paraId="0950CAC6" w14:textId="77777777" w:rsidR="00C90A05" w:rsidRP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zakres wykonywanej czynności)</w:t>
            </w:r>
          </w:p>
          <w:p w14:paraId="7B7FB291" w14:textId="77777777" w:rsidR="00822027" w:rsidRPr="003F6981" w:rsidRDefault="00822027" w:rsidP="00C90A05">
            <w:pPr>
              <w:tabs>
                <w:tab w:val="left" w:pos="3570"/>
              </w:tabs>
              <w:snapToGrid w:val="0"/>
              <w:spacing w:after="20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5E0F" w14:textId="77777777" w:rsidR="00822027" w:rsidRDefault="00822027" w:rsidP="00C90A05">
            <w:pPr>
              <w:tabs>
                <w:tab w:val="left" w:pos="3570"/>
              </w:tabs>
              <w:snapToGrid w:val="0"/>
              <w:spacing w:after="20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290F492E" w14:textId="77777777" w:rsidR="00822027" w:rsidRDefault="00822027" w:rsidP="00C90A05">
            <w:pPr>
              <w:tabs>
                <w:tab w:val="left" w:pos="3570"/>
              </w:tabs>
              <w:snapToGrid w:val="0"/>
              <w:spacing w:after="20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   ……………………</w:t>
            </w:r>
          </w:p>
          <w:p w14:paraId="4A773A8F" w14:textId="77777777" w:rsidR="00822027" w:rsidRPr="00822027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wskazać ilość uczestników kolonii (dzieci i młodzieży) w ramach pełnienia wymaganej funk</w:t>
            </w:r>
            <w:r w:rsidR="00C90A05"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cji</w:t>
            </w:r>
            <w:r w:rsid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; 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min.30uczestników kolonii (dzieci i młodzieży)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596A" w14:textId="77777777" w:rsidR="00822027" w:rsidRPr="003F6981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dysponuję*</w:t>
            </w:r>
          </w:p>
          <w:p w14:paraId="50890CB3" w14:textId="77777777" w:rsidR="00822027" w:rsidRPr="003F6981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będę dysponował*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1D06" w14:textId="77777777" w:rsidR="00822027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……………………………………</w:t>
            </w:r>
          </w:p>
          <w:p w14:paraId="3C9B3B88" w14:textId="77777777" w:rsidR="00822027" w:rsidRPr="00822027" w:rsidRDefault="00822027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podmiot na którego rzecz byłą realizowana usługa)</w:t>
            </w:r>
          </w:p>
        </w:tc>
      </w:tr>
      <w:tr w:rsidR="00822027" w:rsidRPr="003F6981" w14:paraId="6B8DE610" w14:textId="77777777" w:rsidTr="00C90A05">
        <w:trPr>
          <w:trHeight w:val="296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1E7C" w14:textId="77777777" w:rsidR="00822027" w:rsidRPr="003F6981" w:rsidRDefault="00822027" w:rsidP="00057BD3">
            <w:pPr>
              <w:tabs>
                <w:tab w:val="left" w:pos="357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2C32" w14:textId="77777777" w:rsidR="00822027" w:rsidRDefault="00822027" w:rsidP="00822027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805D" w14:textId="77777777" w:rsidR="00822027" w:rsidRPr="00822027" w:rsidRDefault="00822027" w:rsidP="00822027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2F8E" w14:textId="77777777" w:rsidR="00822027" w:rsidRDefault="00822027" w:rsidP="00280D4B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doświadczenie zawodowe tj.</w:t>
            </w: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wskazana osoba 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pełniła f</w:t>
            </w:r>
            <w:r w:rsidR="0027022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unkcję kierownika wypoczynku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przy realizacji usługi wypoczynku/kolonii</w:t>
            </w:r>
          </w:p>
          <w:p w14:paraId="2355FDCE" w14:textId="77777777" w:rsidR="00822027" w:rsidRDefault="00822027" w:rsidP="00280D4B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…………………………………..</w:t>
            </w:r>
          </w:p>
          <w:p w14:paraId="34F6898D" w14:textId="77777777" w:rsidR="00822027" w:rsidRPr="00C90A05" w:rsidRDefault="00822027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nazwę wykonywanej usługi)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B0A9" w14:textId="77777777" w:rsidR="00822027" w:rsidRDefault="00822027" w:rsidP="00280D4B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……………………….</w:t>
            </w:r>
          </w:p>
          <w:p w14:paraId="4F11420F" w14:textId="77777777" w:rsidR="00C90A05" w:rsidRP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zakres wykonywanej czynności)</w:t>
            </w:r>
          </w:p>
          <w:p w14:paraId="64202904" w14:textId="77777777" w:rsidR="00822027" w:rsidRPr="003F6981" w:rsidRDefault="00822027" w:rsidP="00280D4B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6A0D" w14:textId="77777777" w:rsidR="00822027" w:rsidRDefault="00822027" w:rsidP="00280D4B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633B4844" w14:textId="77777777" w:rsidR="00822027" w:rsidRDefault="00822027" w:rsidP="00280D4B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   ……………………</w:t>
            </w:r>
          </w:p>
          <w:p w14:paraId="745046D8" w14:textId="77777777" w:rsidR="00822027" w:rsidRPr="003F6981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wskazać ilość uczestników kolonii (dzieci i młodzieży) w ramach pełnienia wymaganej funkcji</w:t>
            </w:r>
            <w:r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; 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min.30uczestników kolonii (dzieci i młodzieży)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CD1F" w14:textId="77777777" w:rsidR="00822027" w:rsidRPr="003F6981" w:rsidRDefault="00822027" w:rsidP="00057BD3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F375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……………………………………</w:t>
            </w:r>
          </w:p>
          <w:p w14:paraId="6D979722" w14:textId="77777777" w:rsidR="00822027" w:rsidRPr="003F6981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podmiot na którego rzecz byłą realizowana usługa)</w:t>
            </w:r>
          </w:p>
        </w:tc>
      </w:tr>
      <w:tr w:rsidR="00C90A05" w:rsidRPr="003F6981" w14:paraId="546DD36D" w14:textId="77777777" w:rsidTr="00280D4B">
        <w:trPr>
          <w:trHeight w:val="219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F79D" w14:textId="77777777" w:rsidR="00C90A05" w:rsidRPr="003F6981" w:rsidRDefault="00C90A05" w:rsidP="00057BD3">
            <w:pPr>
              <w:tabs>
                <w:tab w:val="left" w:pos="357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08FF" w14:textId="77777777" w:rsidR="00C90A05" w:rsidRPr="00F65C88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F65C88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Osoba pełniącą funkcję wychowawcy </w:t>
            </w:r>
            <w:r w:rsidR="0027022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wypoczynku</w:t>
            </w:r>
          </w:p>
          <w:p w14:paraId="58E4D2A3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</w:t>
            </w:r>
          </w:p>
          <w:p w14:paraId="5D71934D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</w:t>
            </w:r>
          </w:p>
          <w:p w14:paraId="692CD3E0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imię i nazwisko)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2F95" w14:textId="77777777" w:rsidR="00C90A05" w:rsidRPr="00822027" w:rsidRDefault="00C90A05" w:rsidP="00822027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wymagane prawem kwalifikacje, o których mowa w art. 92p ustawy o systemie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66F4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doświadczenie zawodowe tj.</w:t>
            </w: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wskazana osoba 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pełniła funkcję </w:t>
            </w: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wychowawcy </w:t>
            </w:r>
            <w:r w:rsidR="0027022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wypoczynku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przy realizacji usługi wypoczynku/kolonii</w:t>
            </w:r>
          </w:p>
          <w:p w14:paraId="5B019A59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…………………………………..</w:t>
            </w:r>
          </w:p>
          <w:p w14:paraId="678B1DF9" w14:textId="77777777" w:rsidR="00C90A05" w:rsidRPr="00822027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nazwę wykonywanej usługi)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CAE6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……………………….</w:t>
            </w:r>
          </w:p>
          <w:p w14:paraId="15B9B38C" w14:textId="77777777" w:rsidR="00C90A05" w:rsidRP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zakres wykonywanej czynności)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BB1C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</w:t>
            </w:r>
          </w:p>
          <w:p w14:paraId="2BFBCBF5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wskazać ilość uczestników kolonii (dzieci i młodzieży) w ramach pełnienia wymaganej funkcji</w:t>
            </w:r>
            <w:r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; 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min.30uczestników kolonii (dzieci i młodzieży)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44FA" w14:textId="77777777" w:rsidR="00C90A05" w:rsidRPr="003F6981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dysponuję*</w:t>
            </w:r>
          </w:p>
          <w:p w14:paraId="387F15E5" w14:textId="77777777" w:rsidR="00C90A05" w:rsidRPr="003F6981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będę dysponował*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BB65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……………………………………</w:t>
            </w:r>
          </w:p>
          <w:p w14:paraId="525CFD4A" w14:textId="77777777" w:rsidR="00C90A05" w:rsidRPr="003F6981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podmiot na którego rzecz byłą realizowana usługa)</w:t>
            </w:r>
          </w:p>
        </w:tc>
      </w:tr>
      <w:tr w:rsidR="00C90A05" w:rsidRPr="003F6981" w14:paraId="05C1F948" w14:textId="77777777" w:rsidTr="00280D4B">
        <w:trPr>
          <w:trHeight w:val="157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EABF" w14:textId="77777777" w:rsidR="00C90A05" w:rsidRDefault="00C90A05" w:rsidP="00057BD3">
            <w:pPr>
              <w:tabs>
                <w:tab w:val="left" w:pos="357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5551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B32E" w14:textId="77777777" w:rsidR="00C90A05" w:rsidRPr="00822027" w:rsidRDefault="00C90A05" w:rsidP="00822027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D2BC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doświadczenie zawodowe tj.</w:t>
            </w: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wskazana osoba 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pełniła funkcję </w:t>
            </w: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wychowawcy </w:t>
            </w:r>
            <w:r w:rsidR="0027022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wypoczynku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przy realizacji usługi wypoczynku/kolonii</w:t>
            </w:r>
          </w:p>
          <w:p w14:paraId="66226D22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…………………………………..</w:t>
            </w:r>
          </w:p>
          <w:p w14:paraId="51C18E7D" w14:textId="77777777" w:rsidR="00C90A05" w:rsidRPr="00822027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nazwę wykonywanej usługi)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22C9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……………………….</w:t>
            </w:r>
          </w:p>
          <w:p w14:paraId="2D37368A" w14:textId="77777777" w:rsidR="00C90A05" w:rsidRP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zakres wykonywanej czynności)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047B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</w:t>
            </w:r>
          </w:p>
          <w:p w14:paraId="789CACEF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wskazać ilość uczestników kolonii (dzieci i młodzieży) w ramach pełnienia wymaganej funkcji</w:t>
            </w:r>
            <w:r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; 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min.30uczestników kolonii (dzieci i młodzieży)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4D41" w14:textId="77777777" w:rsidR="00C90A05" w:rsidRPr="003F6981" w:rsidRDefault="00C90A05" w:rsidP="00057BD3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76F9" w14:textId="77777777" w:rsidR="00C90A05" w:rsidRDefault="00C90A05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……………………………………</w:t>
            </w:r>
          </w:p>
          <w:p w14:paraId="20FC2FC9" w14:textId="77777777" w:rsidR="00C90A05" w:rsidRPr="003F6981" w:rsidRDefault="00C90A05" w:rsidP="00C90A05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podmiot na którego rzecz byłą realizowana usługa)</w:t>
            </w:r>
          </w:p>
        </w:tc>
      </w:tr>
      <w:tr w:rsidR="00964550" w:rsidRPr="003F6981" w14:paraId="3CFC1B58" w14:textId="77777777" w:rsidTr="00280D4B">
        <w:trPr>
          <w:trHeight w:val="15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E8AA" w14:textId="77777777" w:rsidR="00964550" w:rsidRDefault="00964550" w:rsidP="00057BD3">
            <w:pPr>
              <w:tabs>
                <w:tab w:val="left" w:pos="357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B3B9" w14:textId="77777777" w:rsidR="00964550" w:rsidRPr="00F65C88" w:rsidRDefault="00964550" w:rsidP="0096455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F65C88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Osoba pełniącą funkcję wychowawcy </w:t>
            </w:r>
            <w:r w:rsidR="0027022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wypoczynku</w:t>
            </w:r>
          </w:p>
          <w:p w14:paraId="70A1A4AF" w14:textId="77777777" w:rsidR="00964550" w:rsidRDefault="00964550" w:rsidP="0096455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</w:t>
            </w:r>
          </w:p>
          <w:p w14:paraId="0437BDBF" w14:textId="77777777" w:rsidR="00964550" w:rsidRDefault="00964550" w:rsidP="0096455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</w:t>
            </w:r>
          </w:p>
          <w:p w14:paraId="6976F8B7" w14:textId="77777777" w:rsidR="00964550" w:rsidRDefault="00964550" w:rsidP="0096455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imię i nazwisko)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6464" w14:textId="77777777" w:rsidR="00964550" w:rsidRPr="00822027" w:rsidRDefault="00964550" w:rsidP="00822027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wymagane prawem kwalifikacje, o których mowa w art. 92p ustawy o systemie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16FD" w14:textId="77777777" w:rsidR="00964550" w:rsidRDefault="00964550" w:rsidP="0096455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doświadczenie zawodowe tj.</w:t>
            </w: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wskazana osoba 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pełniła funkcję </w:t>
            </w: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wychowawcy </w:t>
            </w:r>
            <w:r w:rsidR="0027022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wypoczynku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przy realizacji usługi wypoczynku/kolonii</w:t>
            </w:r>
          </w:p>
          <w:p w14:paraId="42E6A667" w14:textId="77777777" w:rsidR="00964550" w:rsidRDefault="00964550" w:rsidP="0096455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…………………………………..</w:t>
            </w:r>
          </w:p>
          <w:p w14:paraId="258A83A1" w14:textId="77777777" w:rsidR="00964550" w:rsidRPr="00822027" w:rsidRDefault="00964550" w:rsidP="00964550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nazwę wykonywanej usługi)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7288" w14:textId="77777777" w:rsidR="00964550" w:rsidRDefault="00964550" w:rsidP="00280D4B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……………………….</w:t>
            </w:r>
          </w:p>
          <w:p w14:paraId="697EAA57" w14:textId="77777777" w:rsidR="00964550" w:rsidRPr="00C90A05" w:rsidRDefault="00964550" w:rsidP="00280D4B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zakres wykonywanej czynności)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AAC4" w14:textId="77777777" w:rsidR="00964550" w:rsidRDefault="00964550" w:rsidP="00280D4B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</w:t>
            </w:r>
          </w:p>
          <w:p w14:paraId="79F8EEE7" w14:textId="77777777" w:rsidR="00964550" w:rsidRDefault="00964550" w:rsidP="00280D4B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wskazać ilość uczestników kolonii (dzieci i młodzieży) w ramach pełnienia wymaganej funkcji</w:t>
            </w:r>
            <w:r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; 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min.30uczestników kolonii (dzieci i młodzieży)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FB9E" w14:textId="77777777" w:rsidR="00964550" w:rsidRPr="003F6981" w:rsidRDefault="00964550" w:rsidP="0096455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dysponuję*</w:t>
            </w:r>
          </w:p>
          <w:p w14:paraId="274EC53A" w14:textId="77777777" w:rsidR="00964550" w:rsidRPr="003F6981" w:rsidRDefault="00964550" w:rsidP="00964550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będę dysponował*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F9F8" w14:textId="77777777" w:rsidR="00964550" w:rsidRDefault="00964550" w:rsidP="0096455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……………………………………</w:t>
            </w:r>
          </w:p>
          <w:p w14:paraId="1EB265E7" w14:textId="77777777" w:rsidR="00964550" w:rsidRPr="003F6981" w:rsidRDefault="00964550" w:rsidP="00964550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podmiot na którego rzecz byłą realizowana usługa)</w:t>
            </w:r>
          </w:p>
        </w:tc>
      </w:tr>
      <w:tr w:rsidR="00964550" w:rsidRPr="003F6981" w14:paraId="283CC5B3" w14:textId="77777777" w:rsidTr="00280D4B">
        <w:trPr>
          <w:trHeight w:val="157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E34D" w14:textId="77777777" w:rsidR="00964550" w:rsidRDefault="00964550" w:rsidP="00057BD3">
            <w:pPr>
              <w:tabs>
                <w:tab w:val="left" w:pos="357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BCC3" w14:textId="77777777" w:rsidR="00964550" w:rsidRDefault="00964550" w:rsidP="00C90A05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8318" w14:textId="77777777" w:rsidR="00964550" w:rsidRPr="00822027" w:rsidRDefault="00964550" w:rsidP="00822027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0C1A" w14:textId="77777777" w:rsidR="00964550" w:rsidRDefault="00964550" w:rsidP="0096455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doświadczenie zawodowe tj.</w:t>
            </w: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wskazana osoba 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pełniła funkcję </w:t>
            </w: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wychowawcy </w:t>
            </w:r>
            <w:r w:rsidR="0027022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wypoczynku</w:t>
            </w:r>
            <w:r w:rsidRPr="0082202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przy realizacji usługi wypoczynku/kolonii</w:t>
            </w:r>
          </w:p>
          <w:p w14:paraId="571A4039" w14:textId="77777777" w:rsidR="00964550" w:rsidRDefault="00964550" w:rsidP="0096455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…………………………………..</w:t>
            </w:r>
          </w:p>
          <w:p w14:paraId="251EB170" w14:textId="77777777" w:rsidR="00964550" w:rsidRPr="00822027" w:rsidRDefault="00964550" w:rsidP="00964550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nazwę wykonywanej usługi)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CA4A" w14:textId="77777777" w:rsidR="00964550" w:rsidRDefault="00964550" w:rsidP="00280D4B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……………………….</w:t>
            </w:r>
          </w:p>
          <w:p w14:paraId="32223FFE" w14:textId="77777777" w:rsidR="00964550" w:rsidRPr="00C90A05" w:rsidRDefault="00964550" w:rsidP="00280D4B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zakres wykonywanej czynności)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B535" w14:textId="77777777" w:rsidR="00964550" w:rsidRDefault="00964550" w:rsidP="00280D4B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</w:t>
            </w:r>
          </w:p>
          <w:p w14:paraId="2E1DAC77" w14:textId="77777777" w:rsidR="00964550" w:rsidRDefault="00964550" w:rsidP="00280D4B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wskazać ilość uczestników kolonii (dzieci i młodzieży) w ramach pełnienia wymaganej funkcji</w:t>
            </w:r>
            <w:r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; </w:t>
            </w:r>
            <w:r w:rsidRPr="00C90A0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min.30uczestników kolonii (dzieci i młodzieży)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0E86" w14:textId="77777777" w:rsidR="00964550" w:rsidRPr="003F6981" w:rsidRDefault="00964550" w:rsidP="00057BD3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F47B" w14:textId="77777777" w:rsidR="00964550" w:rsidRDefault="00964550" w:rsidP="0096455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……………………………………</w:t>
            </w:r>
          </w:p>
          <w:p w14:paraId="7AC30FA9" w14:textId="77777777" w:rsidR="00964550" w:rsidRPr="003F6981" w:rsidRDefault="00964550" w:rsidP="00964550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822027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(wskazać podmiot na którego rzecz byłą realizowana usługa)</w:t>
            </w:r>
          </w:p>
        </w:tc>
      </w:tr>
    </w:tbl>
    <w:p w14:paraId="3E792EE2" w14:textId="77777777" w:rsidR="002430A8" w:rsidRPr="003F6981" w:rsidRDefault="002430A8" w:rsidP="002430A8">
      <w:pPr>
        <w:jc w:val="center"/>
        <w:rPr>
          <w:rFonts w:asciiTheme="minorHAnsi" w:hAnsiTheme="minorHAnsi" w:cstheme="minorHAnsi"/>
          <w:b/>
          <w:u w:val="single"/>
        </w:rPr>
      </w:pPr>
    </w:p>
    <w:p w14:paraId="4A08592F" w14:textId="77777777" w:rsidR="002430A8" w:rsidRPr="003F6981" w:rsidRDefault="002430A8" w:rsidP="002430A8">
      <w:pPr>
        <w:rPr>
          <w:rFonts w:asciiTheme="minorHAnsi" w:eastAsia="Calibri" w:hAnsiTheme="minorHAnsi" w:cstheme="minorHAnsi"/>
          <w:b/>
          <w:lang w:eastAsia="en-US"/>
        </w:rPr>
      </w:pPr>
      <w:r w:rsidRPr="003F6981">
        <w:rPr>
          <w:rFonts w:asciiTheme="minorHAnsi" w:eastAsia="Calibri" w:hAnsiTheme="minorHAnsi" w:cstheme="minorHAnsi"/>
          <w:b/>
          <w:lang w:eastAsia="en-US"/>
        </w:rPr>
        <w:t>Oświadczam/my*, że:</w:t>
      </w:r>
    </w:p>
    <w:p w14:paraId="3D524C0C" w14:textId="77777777" w:rsidR="002430A8" w:rsidRPr="003F6981" w:rsidRDefault="002430A8" w:rsidP="002430A8">
      <w:pPr>
        <w:rPr>
          <w:rFonts w:asciiTheme="minorHAnsi" w:eastAsia="Calibri" w:hAnsiTheme="minorHAnsi" w:cstheme="minorHAnsi"/>
          <w:b/>
          <w:bCs/>
          <w:i/>
          <w:iCs/>
          <w:u w:val="single"/>
          <w:lang w:eastAsia="en-US"/>
        </w:rPr>
      </w:pPr>
      <w:r w:rsidRPr="003F6981">
        <w:rPr>
          <w:rFonts w:asciiTheme="minorHAnsi" w:eastAsia="Calibri" w:hAnsiTheme="minorHAnsi" w:cstheme="minorHAnsi"/>
          <w:b/>
          <w:bCs/>
          <w:i/>
          <w:iCs/>
          <w:u w:val="single"/>
          <w:lang w:eastAsia="en-US"/>
        </w:rPr>
        <w:t>Uwaga:</w:t>
      </w:r>
    </w:p>
    <w:p w14:paraId="193C3863" w14:textId="77777777" w:rsidR="002430A8" w:rsidRPr="003F6981" w:rsidRDefault="002430A8" w:rsidP="002430A8">
      <w:pPr>
        <w:numPr>
          <w:ilvl w:val="1"/>
          <w:numId w:val="11"/>
        </w:numPr>
        <w:ind w:left="284" w:hanging="284"/>
        <w:jc w:val="both"/>
        <w:rPr>
          <w:rFonts w:asciiTheme="minorHAnsi" w:eastAsia="Calibri" w:hAnsiTheme="minorHAnsi" w:cstheme="minorHAnsi"/>
          <w:b/>
          <w:bCs/>
          <w:u w:val="single"/>
          <w:lang w:eastAsia="en-US"/>
        </w:rPr>
      </w:pPr>
      <w:r w:rsidRPr="003F6981">
        <w:rPr>
          <w:rFonts w:asciiTheme="minorHAnsi" w:eastAsia="Calibri" w:hAnsiTheme="minorHAnsi" w:cstheme="minorHAnsi"/>
          <w:b/>
          <w:bCs/>
          <w:lang w:eastAsia="en-US"/>
        </w:rPr>
        <w:t>Przez stwierdzenie „dysponuję</w:t>
      </w:r>
      <w:r w:rsidRPr="003F6981">
        <w:rPr>
          <w:rFonts w:asciiTheme="minorHAnsi" w:eastAsia="Calibri" w:hAnsiTheme="minorHAnsi" w:cstheme="minorHAnsi"/>
          <w:b/>
          <w:lang w:eastAsia="en-US"/>
        </w:rPr>
        <w:t>” należy rozumieć stosunek prawny wiążący Wykonawcę z osobą (umowa z zakresu prawa pracy np. umowa o pracę, mianowanie, wybór, umowa cywilnoprawna np. umowa zlecenia, zobowiązanie do współpracy np. osoby prowadzącej własną działalność gospodarczą).</w:t>
      </w:r>
    </w:p>
    <w:p w14:paraId="364BE124" w14:textId="77777777" w:rsidR="002430A8" w:rsidRPr="003F6981" w:rsidRDefault="002430A8" w:rsidP="002430A8">
      <w:pPr>
        <w:numPr>
          <w:ilvl w:val="1"/>
          <w:numId w:val="11"/>
        </w:numPr>
        <w:ind w:left="284" w:hanging="284"/>
        <w:jc w:val="both"/>
        <w:rPr>
          <w:rFonts w:asciiTheme="minorHAnsi" w:eastAsia="Calibri" w:hAnsiTheme="minorHAnsi" w:cstheme="minorHAnsi"/>
          <w:b/>
          <w:lang w:eastAsia="en-US"/>
        </w:rPr>
      </w:pPr>
      <w:r w:rsidRPr="003F6981">
        <w:rPr>
          <w:rFonts w:asciiTheme="minorHAnsi" w:eastAsia="Calibri" w:hAnsiTheme="minorHAnsi" w:cstheme="minorHAnsi"/>
          <w:b/>
          <w:bCs/>
          <w:lang w:eastAsia="en-US"/>
        </w:rPr>
        <w:t>Przez stwierdzenie „będę dysponował</w:t>
      </w:r>
      <w:r w:rsidRPr="003F6981">
        <w:rPr>
          <w:rFonts w:asciiTheme="minorHAnsi" w:eastAsia="Calibri" w:hAnsiTheme="minorHAnsi" w:cstheme="minorHAnsi"/>
          <w:b/>
          <w:lang w:eastAsia="en-US"/>
        </w:rPr>
        <w:t xml:space="preserve">” należy rozumieć sytuację, kiedy podmiot trzeci zamierza udostępnić swój potencjał kadrowy. </w:t>
      </w:r>
    </w:p>
    <w:p w14:paraId="1808FE3E" w14:textId="77777777" w:rsidR="002430A8" w:rsidRPr="003F6981" w:rsidRDefault="002430A8" w:rsidP="002430A8">
      <w:pPr>
        <w:rPr>
          <w:rFonts w:asciiTheme="minorHAnsi" w:eastAsia="Calibri" w:hAnsiTheme="minorHAnsi" w:cstheme="minorHAnsi"/>
          <w:b/>
          <w:lang w:eastAsia="en-US"/>
        </w:rPr>
      </w:pPr>
      <w:r w:rsidRPr="003F6981">
        <w:rPr>
          <w:rFonts w:asciiTheme="minorHAnsi" w:eastAsia="Calibri" w:hAnsiTheme="minorHAnsi" w:cstheme="minorHAnsi"/>
          <w:b/>
          <w:lang w:eastAsia="en-US"/>
        </w:rPr>
        <w:t>* n</w:t>
      </w:r>
      <w:r w:rsidRPr="003F6981">
        <w:rPr>
          <w:rFonts w:asciiTheme="minorHAnsi" w:eastAsia="Calibri" w:hAnsiTheme="minorHAnsi" w:cstheme="minorHAnsi"/>
          <w:b/>
          <w:i/>
          <w:iCs/>
          <w:lang w:eastAsia="en-US"/>
        </w:rPr>
        <w:t>iepotrzebne skreślić</w:t>
      </w:r>
      <w:r w:rsidRPr="003F6981">
        <w:rPr>
          <w:rFonts w:asciiTheme="minorHAnsi" w:eastAsia="Calibri" w:hAnsiTheme="minorHAnsi" w:cstheme="minorHAnsi"/>
          <w:b/>
          <w:lang w:eastAsia="en-US"/>
        </w:rPr>
        <w:t xml:space="preserve"> </w:t>
      </w:r>
    </w:p>
    <w:p w14:paraId="2C0E5409" w14:textId="77777777" w:rsidR="002430A8" w:rsidRPr="003F6981" w:rsidRDefault="002430A8" w:rsidP="002430A8">
      <w:pPr>
        <w:rPr>
          <w:rFonts w:asciiTheme="minorHAnsi" w:eastAsia="Calibri" w:hAnsiTheme="minorHAnsi" w:cstheme="minorHAnsi"/>
          <w:b/>
          <w:lang w:eastAsia="en-US"/>
        </w:rPr>
      </w:pPr>
    </w:p>
    <w:p w14:paraId="3CBAA9FF" w14:textId="77777777" w:rsidR="002430A8" w:rsidRPr="003F6981" w:rsidRDefault="002430A8" w:rsidP="002430A8">
      <w:pPr>
        <w:widowControl w:val="0"/>
        <w:autoSpaceDE w:val="0"/>
        <w:spacing w:before="120"/>
        <w:ind w:right="45"/>
        <w:rPr>
          <w:rFonts w:asciiTheme="minorHAnsi" w:hAnsiTheme="minorHAnsi" w:cstheme="minorHAnsi"/>
          <w:b/>
          <w:i/>
          <w:sz w:val="20"/>
          <w:szCs w:val="20"/>
        </w:rPr>
      </w:pPr>
      <w:r w:rsidRPr="003F6981">
        <w:rPr>
          <w:rFonts w:asciiTheme="minorHAnsi" w:hAnsiTheme="minorHAnsi" w:cstheme="minorHAnsi"/>
          <w:b/>
          <w:sz w:val="16"/>
          <w:szCs w:val="16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6175"/>
      </w:tblGrid>
      <w:tr w:rsidR="002430A8" w:rsidRPr="003F6981" w14:paraId="5FC9DBA9" w14:textId="77777777" w:rsidTr="00057BD3">
        <w:tc>
          <w:tcPr>
            <w:tcW w:w="5812" w:type="dxa"/>
            <w:shd w:val="clear" w:color="auto" w:fill="auto"/>
            <w:vAlign w:val="center"/>
          </w:tcPr>
          <w:p w14:paraId="60187579" w14:textId="77777777" w:rsidR="002430A8" w:rsidRPr="003F6981" w:rsidRDefault="002430A8" w:rsidP="00057BD3">
            <w:pPr>
              <w:widowControl w:val="0"/>
              <w:jc w:val="center"/>
              <w:rPr>
                <w:rFonts w:asciiTheme="minorHAnsi" w:eastAsia="Arial" w:hAnsiTheme="minorHAnsi" w:cstheme="minorHAnsi"/>
                <w:sz w:val="28"/>
              </w:rPr>
            </w:pPr>
            <w:r w:rsidRPr="003F6981">
              <w:rPr>
                <w:rFonts w:asciiTheme="minorHAnsi" w:eastAsia="Arial" w:hAnsiTheme="minorHAnsi" w:cstheme="minorHAnsi"/>
                <w:sz w:val="28"/>
              </w:rPr>
              <w:t>……………</w:t>
            </w:r>
          </w:p>
        </w:tc>
        <w:tc>
          <w:tcPr>
            <w:tcW w:w="6175" w:type="dxa"/>
            <w:shd w:val="clear" w:color="auto" w:fill="auto"/>
            <w:vAlign w:val="center"/>
          </w:tcPr>
          <w:p w14:paraId="255F9AFE" w14:textId="77777777" w:rsidR="002430A8" w:rsidRPr="003F6981" w:rsidRDefault="002430A8" w:rsidP="00057BD3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3F6981">
              <w:rPr>
                <w:rFonts w:asciiTheme="minorHAnsi" w:eastAsia="Arial" w:hAnsiTheme="minorHAnsi" w:cstheme="minorHAnsi"/>
                <w:sz w:val="28"/>
              </w:rPr>
              <w:t>……………………………………</w:t>
            </w:r>
            <w:r w:rsidRPr="003F6981">
              <w:rPr>
                <w:rFonts w:asciiTheme="minorHAnsi" w:hAnsiTheme="minorHAnsi" w:cstheme="minorHAnsi"/>
                <w:sz w:val="28"/>
              </w:rPr>
              <w:t>..</w:t>
            </w:r>
          </w:p>
        </w:tc>
      </w:tr>
      <w:tr w:rsidR="002430A8" w:rsidRPr="003F6981" w14:paraId="2E0BA129" w14:textId="77777777" w:rsidTr="00057BD3">
        <w:tc>
          <w:tcPr>
            <w:tcW w:w="5812" w:type="dxa"/>
            <w:shd w:val="clear" w:color="auto" w:fill="auto"/>
            <w:vAlign w:val="center"/>
          </w:tcPr>
          <w:p w14:paraId="5DFCD6FB" w14:textId="77777777" w:rsidR="002430A8" w:rsidRPr="003F6981" w:rsidRDefault="002430A8" w:rsidP="00057BD3">
            <w:pPr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6981">
              <w:rPr>
                <w:rFonts w:asciiTheme="minorHAnsi" w:hAnsiTheme="minorHAnsi" w:cstheme="minorHAnsi"/>
                <w:sz w:val="16"/>
                <w:szCs w:val="16"/>
              </w:rPr>
              <w:t>Miejscowość / Data</w:t>
            </w:r>
          </w:p>
        </w:tc>
        <w:tc>
          <w:tcPr>
            <w:tcW w:w="6175" w:type="dxa"/>
            <w:shd w:val="clear" w:color="auto" w:fill="auto"/>
            <w:vAlign w:val="center"/>
          </w:tcPr>
          <w:p w14:paraId="47D04D4D" w14:textId="77777777" w:rsidR="002430A8" w:rsidRPr="003F6981" w:rsidRDefault="002430A8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6981">
              <w:rPr>
                <w:rFonts w:asciiTheme="minorHAnsi" w:hAnsiTheme="minorHAnsi" w:cstheme="minorHAnsi"/>
                <w:sz w:val="16"/>
                <w:szCs w:val="16"/>
              </w:rPr>
              <w:t xml:space="preserve">Podpis(y) osoby(osób) upoważnionej(ych) do podpisania niniejszej oferty w imieniu Wykonawcy(ów). </w:t>
            </w:r>
          </w:p>
          <w:p w14:paraId="1D324EF4" w14:textId="77777777" w:rsidR="002430A8" w:rsidRPr="003F6981" w:rsidRDefault="002430A8" w:rsidP="00057BD3">
            <w:pPr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6981">
              <w:rPr>
                <w:rFonts w:asciiTheme="minorHAnsi" w:hAnsiTheme="minorHAnsi" w:cstheme="minorHAnsi"/>
                <w:sz w:val="16"/>
                <w:szCs w:val="16"/>
              </w:rPr>
              <w:t>Oferta w postaci elektronicznej winna być podpisana w formie kwalifikowanego podpisu elektronicznego lub w postaci podpisu zaufanego lub w postaci podpisu osobistego</w:t>
            </w:r>
          </w:p>
        </w:tc>
      </w:tr>
    </w:tbl>
    <w:p w14:paraId="0F32766B" w14:textId="77777777" w:rsidR="009D517D" w:rsidRPr="003F6981" w:rsidRDefault="009D517D" w:rsidP="002430A8">
      <w:pPr>
        <w:rPr>
          <w:rFonts w:asciiTheme="minorHAnsi" w:hAnsiTheme="minorHAnsi" w:cstheme="minorHAnsi"/>
        </w:rPr>
        <w:sectPr w:rsidR="009D517D" w:rsidRPr="003F6981" w:rsidSect="002430A8">
          <w:pgSz w:w="16838" w:h="11906" w:orient="landscape"/>
          <w:pgMar w:top="1418" w:right="1956" w:bottom="1418" w:left="992" w:header="709" w:footer="79" w:gutter="0"/>
          <w:cols w:space="708"/>
          <w:docGrid w:linePitch="360"/>
        </w:sectPr>
      </w:pPr>
    </w:p>
    <w:p w14:paraId="1DF59627" w14:textId="77777777" w:rsidR="009D517D" w:rsidRPr="003F6981" w:rsidRDefault="009D517D" w:rsidP="009D517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Załącznik nr 7 do SWZ</w:t>
      </w:r>
    </w:p>
    <w:p w14:paraId="718E213E" w14:textId="77777777" w:rsidR="009D517D" w:rsidRPr="003F6981" w:rsidRDefault="009D517D" w:rsidP="009D517D">
      <w:pPr>
        <w:pStyle w:val="Default"/>
        <w:widowControl w:val="0"/>
        <w:spacing w:after="120"/>
        <w:jc w:val="center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b/>
          <w:bCs/>
        </w:rPr>
        <w:t>ZOBOWIĄZANIE</w:t>
      </w:r>
    </w:p>
    <w:p w14:paraId="749E47DF" w14:textId="77777777" w:rsidR="009D517D" w:rsidRPr="003F6981" w:rsidRDefault="009D517D" w:rsidP="009D517D">
      <w:pPr>
        <w:pStyle w:val="Default"/>
        <w:widowControl w:val="0"/>
        <w:jc w:val="center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b/>
          <w:bCs/>
        </w:rPr>
        <w:t>do oddania do dyspozycji Wykonawcy niezbędnych zasobów</w:t>
      </w:r>
    </w:p>
    <w:p w14:paraId="77383C0E" w14:textId="77777777" w:rsidR="009D517D" w:rsidRPr="003F6981" w:rsidRDefault="009D517D" w:rsidP="009D517D">
      <w:pPr>
        <w:pStyle w:val="Default"/>
        <w:widowControl w:val="0"/>
        <w:jc w:val="center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b/>
          <w:bCs/>
        </w:rPr>
        <w:t>na potrzeby realizacji zamówienia</w:t>
      </w:r>
    </w:p>
    <w:p w14:paraId="4364E3A4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b/>
          <w:bCs/>
        </w:rPr>
        <w:t xml:space="preserve">W imieniu </w:t>
      </w:r>
      <w:r w:rsidRPr="003F6981">
        <w:rPr>
          <w:rFonts w:asciiTheme="minorHAnsi" w:hAnsiTheme="minorHAnsi" w:cstheme="minorHAnsi"/>
          <w:bCs/>
        </w:rPr>
        <w:t>…………………………………………………………………………………………</w:t>
      </w:r>
    </w:p>
    <w:p w14:paraId="107DDC7A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sz w:val="20"/>
          <w:szCs w:val="20"/>
        </w:rPr>
      </w:pPr>
      <w:r w:rsidRPr="003F6981">
        <w:rPr>
          <w:rFonts w:asciiTheme="minorHAnsi" w:hAnsiTheme="minorHAnsi" w:cstheme="minorHAnsi"/>
          <w:i/>
          <w:iCs/>
          <w:sz w:val="20"/>
          <w:szCs w:val="20"/>
        </w:rPr>
        <w:t xml:space="preserve">                             (wpisać nazwę i adres podmiotu)</w:t>
      </w:r>
    </w:p>
    <w:p w14:paraId="477FFC40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</w:rPr>
      </w:pPr>
    </w:p>
    <w:p w14:paraId="13FD0B7A" w14:textId="77777777" w:rsidR="009D517D" w:rsidRPr="00443EAE" w:rsidRDefault="009D517D" w:rsidP="00443EAE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EA6203">
        <w:rPr>
          <w:rFonts w:asciiTheme="minorHAnsi" w:hAnsiTheme="minorHAnsi" w:cstheme="minorHAnsi"/>
        </w:rPr>
        <w:t xml:space="preserve">zobowiązuję się do oddania swoich zasobów przy wykonywaniu zamówienia pn.: </w:t>
      </w:r>
      <w:r w:rsidR="00633AB7" w:rsidRPr="000F048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„zorganizowanie kolonii  letnich dla maksymalnie 120 uczestników  projektu  „Разом - wsparcie integracji obywateli państw trzecich”</w:t>
      </w:r>
      <w:r w:rsidR="009E7390" w:rsidRPr="00EA6203">
        <w:rPr>
          <w:rFonts w:asciiTheme="minorHAnsi" w:hAnsiTheme="minorHAnsi" w:cstheme="minorHAnsi"/>
          <w:b/>
          <w:bCs/>
        </w:rPr>
        <w:t xml:space="preserve">, </w:t>
      </w:r>
      <w:r w:rsidRPr="00EA6203">
        <w:rPr>
          <w:rFonts w:asciiTheme="minorHAnsi" w:hAnsiTheme="minorHAnsi" w:cstheme="minorHAnsi"/>
        </w:rPr>
        <w:t>do</w:t>
      </w:r>
      <w:r w:rsidRPr="009E7390">
        <w:rPr>
          <w:rFonts w:asciiTheme="minorHAnsi" w:hAnsiTheme="minorHAnsi" w:cstheme="minorHAnsi"/>
          <w:sz w:val="22"/>
          <w:szCs w:val="22"/>
        </w:rPr>
        <w:t xml:space="preserve"> dyspozycji Wykonawcy </w:t>
      </w:r>
    </w:p>
    <w:p w14:paraId="6DAE1432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b/>
          <w:bCs/>
        </w:rPr>
      </w:pPr>
    </w:p>
    <w:p w14:paraId="4A49A9F0" w14:textId="77777777" w:rsidR="009D517D" w:rsidRPr="003F6981" w:rsidRDefault="009D517D" w:rsidP="009D517D">
      <w:pPr>
        <w:pStyle w:val="Default"/>
        <w:widowControl w:val="0"/>
        <w:jc w:val="center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……………………………………………………………………………………………………………………..………………………</w:t>
      </w:r>
    </w:p>
    <w:p w14:paraId="07094C0F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i/>
          <w:iCs/>
          <w:sz w:val="20"/>
          <w:szCs w:val="20"/>
        </w:rPr>
      </w:pPr>
      <w:r w:rsidRPr="003F6981">
        <w:rPr>
          <w:rFonts w:asciiTheme="minorHAnsi" w:hAnsiTheme="minorHAnsi" w:cstheme="minorHAnsi"/>
          <w:i/>
          <w:iCs/>
          <w:sz w:val="20"/>
          <w:szCs w:val="20"/>
        </w:rPr>
        <w:t>(nazwa i adres Wykonawcy, któremu udostępniane są zasoby)</w:t>
      </w:r>
    </w:p>
    <w:p w14:paraId="0AB79632" w14:textId="77777777" w:rsidR="009D517D" w:rsidRPr="003F6981" w:rsidRDefault="009D517D" w:rsidP="009D517D">
      <w:pPr>
        <w:pStyle w:val="Default"/>
        <w:widowControl w:val="0"/>
        <w:spacing w:line="360" w:lineRule="auto"/>
        <w:rPr>
          <w:rFonts w:asciiTheme="minorHAnsi" w:hAnsiTheme="minorHAnsi" w:cstheme="minorHAnsi"/>
          <w:b/>
          <w:color w:val="auto"/>
        </w:rPr>
      </w:pPr>
      <w:r w:rsidRPr="003F6981">
        <w:rPr>
          <w:rFonts w:asciiTheme="minorHAnsi" w:hAnsiTheme="minorHAnsi" w:cstheme="minorHAnsi"/>
          <w:b/>
          <w:color w:val="auto"/>
        </w:rPr>
        <w:t xml:space="preserve">Oświadczam, iż: </w:t>
      </w:r>
    </w:p>
    <w:p w14:paraId="4009BF3A" w14:textId="77777777" w:rsidR="009D517D" w:rsidRPr="003F6981" w:rsidRDefault="009D517D" w:rsidP="009D517D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 xml:space="preserve">a) udostępniam Wykonawcy nasze zasoby w zakresie: </w:t>
      </w:r>
    </w:p>
    <w:p w14:paraId="50F9DD59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  <w:sz w:val="12"/>
          <w:szCs w:val="12"/>
        </w:rPr>
      </w:pPr>
    </w:p>
    <w:p w14:paraId="1CAD91E6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>………………………………………………………………………………………………….……………………………………………………………………………...................................................................................................................</w:t>
      </w:r>
    </w:p>
    <w:p w14:paraId="49C2F3FA" w14:textId="77777777" w:rsidR="009D517D" w:rsidRPr="003F6981" w:rsidRDefault="009D517D" w:rsidP="009D517D">
      <w:pPr>
        <w:pStyle w:val="Default"/>
        <w:widowControl w:val="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F6981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określenie zasobu – sytuacja finansowa lub ekonomiczna, zdolność techniczna i zawodowa (wiedza </w:t>
      </w:r>
      <w:r w:rsidRPr="003F6981">
        <w:rPr>
          <w:rFonts w:asciiTheme="minorHAnsi" w:hAnsiTheme="minorHAnsi" w:cstheme="minorHAnsi"/>
          <w:i/>
          <w:iCs/>
          <w:color w:val="auto"/>
          <w:sz w:val="20"/>
          <w:szCs w:val="20"/>
        </w:rPr>
        <w:br/>
        <w:t xml:space="preserve">i doświadczenie), osoby (potencjał kadrowy) </w:t>
      </w:r>
    </w:p>
    <w:p w14:paraId="5716AC57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</w:p>
    <w:p w14:paraId="1BDE5C60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>obejmującym: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.…………………</w:t>
      </w:r>
    </w:p>
    <w:p w14:paraId="3C8A8F64" w14:textId="77777777" w:rsidR="009D517D" w:rsidRPr="003F6981" w:rsidRDefault="009D517D" w:rsidP="009D517D">
      <w:pPr>
        <w:pStyle w:val="Default"/>
        <w:widowControl w:val="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F6981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 (należy podać informacje umożliwiające ocenę spełnienia warunków, określonych w ………………… SWZ, przez udostępniane zasoby) </w:t>
      </w:r>
    </w:p>
    <w:p w14:paraId="2AABB1DE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</w:p>
    <w:p w14:paraId="17D35084" w14:textId="77777777" w:rsidR="009D517D" w:rsidRPr="003F6981" w:rsidRDefault="009D517D" w:rsidP="009D517D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 xml:space="preserve">b) sposób wykorzystania udostępnionych przeze mnie zasobów przy wykonywaniu zamówienia publicznego będzie następujący: </w:t>
      </w:r>
    </w:p>
    <w:p w14:paraId="20C49AA4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  <w:sz w:val="12"/>
          <w:szCs w:val="12"/>
        </w:rPr>
      </w:pPr>
    </w:p>
    <w:p w14:paraId="316D5261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>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.……</w:t>
      </w:r>
    </w:p>
    <w:p w14:paraId="49FE340C" w14:textId="77777777" w:rsidR="009D517D" w:rsidRPr="003F6981" w:rsidRDefault="009D517D" w:rsidP="009D517D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 xml:space="preserve">c) zakres i okres mojego udziału przy wykonywaniu zamówienia publicznego będzie następujący: </w:t>
      </w:r>
    </w:p>
    <w:p w14:paraId="381F7DE9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  <w:sz w:val="12"/>
          <w:szCs w:val="12"/>
        </w:rPr>
      </w:pPr>
    </w:p>
    <w:p w14:paraId="2B2E2D69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>……………………………………………………………………………………...……………………….…………………………………………………………………………………………………………………………………………………………………………..…</w:t>
      </w:r>
    </w:p>
    <w:p w14:paraId="2590DFDA" w14:textId="77777777" w:rsidR="009D517D" w:rsidRPr="003F6981" w:rsidRDefault="009D517D" w:rsidP="009D517D">
      <w:pPr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b/>
        </w:rPr>
      </w:pP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521"/>
        <w:gridCol w:w="6183"/>
      </w:tblGrid>
      <w:tr w:rsidR="009D517D" w:rsidRPr="003F6981" w14:paraId="7C337D8F" w14:textId="77777777" w:rsidTr="00057BD3">
        <w:trPr>
          <w:trHeight w:val="170"/>
          <w:jc w:val="center"/>
        </w:trPr>
        <w:tc>
          <w:tcPr>
            <w:tcW w:w="1814" w:type="pct"/>
            <w:vAlign w:val="center"/>
          </w:tcPr>
          <w:p w14:paraId="41E86558" w14:textId="77777777" w:rsidR="009D517D" w:rsidRPr="003F6981" w:rsidRDefault="009D517D" w:rsidP="00057BD3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0B84AED3" w14:textId="77777777" w:rsidR="009D517D" w:rsidRPr="003F6981" w:rsidRDefault="009D517D" w:rsidP="00057BD3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</w:tc>
      </w:tr>
      <w:tr w:rsidR="009D517D" w:rsidRPr="003F6981" w14:paraId="367B8381" w14:textId="77777777" w:rsidTr="00057BD3">
        <w:trPr>
          <w:trHeight w:val="170"/>
          <w:jc w:val="center"/>
        </w:trPr>
        <w:tc>
          <w:tcPr>
            <w:tcW w:w="1814" w:type="pct"/>
            <w:vAlign w:val="center"/>
          </w:tcPr>
          <w:p w14:paraId="5E64DDE5" w14:textId="77777777" w:rsidR="009D517D" w:rsidRPr="003F6981" w:rsidRDefault="009D517D" w:rsidP="00057BD3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EA17946" w14:textId="77777777" w:rsidR="009D517D" w:rsidRPr="003F6981" w:rsidRDefault="009D517D" w:rsidP="00057BD3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Podpis(y) osoby(osób) upoważnionej(ych) do podpisania niniejszej oferty w imieniu Wykonawcy(ów). </w:t>
            </w:r>
          </w:p>
          <w:p w14:paraId="73B65F86" w14:textId="77777777" w:rsidR="009D517D" w:rsidRPr="003F6981" w:rsidRDefault="009D517D" w:rsidP="00057BD3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podpisana w formie kwalifikowanego podpisu elektronicznego lub w postaci podpisu zaufanego lub w postaci podpisu osobistego.</w:t>
            </w:r>
          </w:p>
        </w:tc>
      </w:tr>
    </w:tbl>
    <w:p w14:paraId="3B70AE07" w14:textId="77777777" w:rsidR="009D517D" w:rsidRPr="003F6981" w:rsidRDefault="009D517D" w:rsidP="009D517D">
      <w:pPr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b/>
          <w:sz w:val="22"/>
          <w:szCs w:val="22"/>
        </w:rPr>
      </w:pPr>
      <w:r w:rsidRPr="003F6981">
        <w:rPr>
          <w:rFonts w:asciiTheme="minorHAnsi" w:eastAsia="Calibri" w:hAnsiTheme="minorHAnsi" w:cstheme="minorHAnsi"/>
          <w:b/>
          <w:sz w:val="22"/>
          <w:szCs w:val="22"/>
        </w:rPr>
        <w:tab/>
      </w:r>
      <w:r w:rsidRPr="003F6981">
        <w:rPr>
          <w:rFonts w:asciiTheme="minorHAnsi" w:eastAsia="Calibri" w:hAnsiTheme="minorHAnsi" w:cstheme="minorHAnsi"/>
          <w:b/>
          <w:sz w:val="22"/>
          <w:szCs w:val="22"/>
        </w:rPr>
        <w:tab/>
      </w:r>
      <w:r w:rsidRPr="003F6981">
        <w:rPr>
          <w:rFonts w:asciiTheme="minorHAnsi" w:eastAsia="Calibri" w:hAnsiTheme="minorHAnsi" w:cstheme="minorHAnsi"/>
          <w:b/>
          <w:sz w:val="22"/>
          <w:szCs w:val="22"/>
        </w:rPr>
        <w:tab/>
      </w:r>
    </w:p>
    <w:p w14:paraId="6CD104ED" w14:textId="77777777" w:rsidR="009E7390" w:rsidRDefault="009E7390" w:rsidP="009D517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9B6F5C1" w14:textId="77777777" w:rsidR="009E7390" w:rsidRDefault="009E7390" w:rsidP="009D517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AFEB81D" w14:textId="77777777" w:rsidR="009E7390" w:rsidRDefault="009E7390" w:rsidP="009D517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8EA29EB" w14:textId="77777777" w:rsidR="00443EAE" w:rsidRDefault="00443EAE" w:rsidP="009D517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A570019" w14:textId="77777777" w:rsidR="009D517D" w:rsidRPr="003F6981" w:rsidRDefault="009D517D" w:rsidP="009D517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Załącznik nr 8 do SWZ</w:t>
      </w:r>
    </w:p>
    <w:p w14:paraId="56ABB638" w14:textId="77777777" w:rsidR="009D517D" w:rsidRPr="003F6981" w:rsidRDefault="009D517D" w:rsidP="009D517D">
      <w:pPr>
        <w:pStyle w:val="Default"/>
        <w:widowControl w:val="0"/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F6981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36A5E120" wp14:editId="14BA4A7D">
            <wp:extent cx="5753100" cy="885825"/>
            <wp:effectExtent l="0" t="0" r="0" b="0"/>
            <wp:docPr id="124399939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A54D8" w14:textId="77777777" w:rsidR="009D517D" w:rsidRPr="003F6981" w:rsidRDefault="009D517D" w:rsidP="009D517D">
      <w:pPr>
        <w:spacing w:after="60"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F6981">
        <w:rPr>
          <w:rFonts w:asciiTheme="minorHAnsi" w:hAnsiTheme="minorHAnsi" w:cstheme="minorHAnsi"/>
          <w:b/>
          <w:bCs/>
          <w:iCs/>
          <w:sz w:val="22"/>
          <w:szCs w:val="22"/>
        </w:rPr>
        <w:t>Zgodnie z obowiązkiem wynikającym z art. 117 ust. 4 ustawy Pzp, jako Wykonawcy składający ofertę wspólną (konsorcjum*/spółka cywilna*) w składzie: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2409"/>
      </w:tblGrid>
      <w:tr w:rsidR="009D517D" w:rsidRPr="003F6981" w14:paraId="0E2233B0" w14:textId="77777777" w:rsidTr="00057BD3">
        <w:trPr>
          <w:trHeight w:val="814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415956C" w14:textId="77777777" w:rsidR="009D517D" w:rsidRPr="003F6981" w:rsidRDefault="009D517D" w:rsidP="00057BD3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B12177E" w14:textId="77777777" w:rsidR="009D517D" w:rsidRPr="003F6981" w:rsidRDefault="009D517D" w:rsidP="00057BD3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01C0CA6" w14:textId="77777777" w:rsidR="009D517D" w:rsidRPr="003F6981" w:rsidRDefault="009D517D" w:rsidP="00057BD3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3F6981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F1E07E9" w14:textId="77777777" w:rsidR="009D517D" w:rsidRPr="003F6981" w:rsidRDefault="009D517D" w:rsidP="00057BD3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9D517D" w:rsidRPr="003F6981" w14:paraId="3B93A483" w14:textId="77777777" w:rsidTr="00057BD3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5125A9B3" w14:textId="77777777" w:rsidR="009D517D" w:rsidRPr="003F6981" w:rsidRDefault="009D517D" w:rsidP="00057BD3">
            <w:pPr>
              <w:keepNext/>
              <w:spacing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2CEC0BCC" w14:textId="77777777" w:rsidR="009D517D" w:rsidRPr="003F6981" w:rsidRDefault="009D517D" w:rsidP="00057BD3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768D6DCB" w14:textId="77777777" w:rsidR="009D517D" w:rsidRPr="003F6981" w:rsidRDefault="009D517D" w:rsidP="00057BD3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2AB9F909" w14:textId="77777777" w:rsidR="009D517D" w:rsidRPr="003F6981" w:rsidRDefault="009D517D" w:rsidP="00057BD3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  <w:tr w:rsidR="009D517D" w:rsidRPr="003F6981" w14:paraId="405E9B6B" w14:textId="77777777" w:rsidTr="00057BD3">
        <w:tc>
          <w:tcPr>
            <w:tcW w:w="576" w:type="dxa"/>
            <w:tcBorders>
              <w:left w:val="single" w:sz="12" w:space="0" w:color="auto"/>
            </w:tcBorders>
          </w:tcPr>
          <w:p w14:paraId="2A1B120E" w14:textId="77777777" w:rsidR="009D517D" w:rsidRPr="003F6981" w:rsidRDefault="009D517D" w:rsidP="00057BD3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252" w:type="dxa"/>
          </w:tcPr>
          <w:p w14:paraId="6B905C1B" w14:textId="77777777" w:rsidR="009D517D" w:rsidRPr="003F6981" w:rsidRDefault="009D517D" w:rsidP="00057BD3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C2A5A6B" w14:textId="77777777" w:rsidR="009D517D" w:rsidRPr="003F6981" w:rsidRDefault="009D517D" w:rsidP="00057BD3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FDB6FD9" w14:textId="77777777" w:rsidR="009D517D" w:rsidRPr="003F6981" w:rsidRDefault="009D517D" w:rsidP="00057BD3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  <w:tr w:rsidR="009D517D" w:rsidRPr="003F6981" w14:paraId="6FC52206" w14:textId="77777777" w:rsidTr="00057BD3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087D2B92" w14:textId="77777777" w:rsidR="009D517D" w:rsidRPr="003F6981" w:rsidRDefault="009D517D" w:rsidP="00057BD3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44FD2F65" w14:textId="77777777" w:rsidR="009D517D" w:rsidRPr="003F6981" w:rsidRDefault="009D517D" w:rsidP="00057BD3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401007BD" w14:textId="77777777" w:rsidR="009D517D" w:rsidRPr="003F6981" w:rsidRDefault="009D517D" w:rsidP="00057BD3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4205B387" w14:textId="77777777" w:rsidR="009D517D" w:rsidRPr="003F6981" w:rsidRDefault="009D517D" w:rsidP="00057BD3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</w:tbl>
    <w:p w14:paraId="78B7342A" w14:textId="77777777" w:rsidR="009D517D" w:rsidRPr="003F6981" w:rsidRDefault="009D517D" w:rsidP="009D517D">
      <w:pPr>
        <w:keepNext/>
        <w:widowControl w:val="0"/>
        <w:spacing w:after="120" w:line="276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2759365B" w14:textId="77777777" w:rsidR="009D517D" w:rsidRPr="00443EAE" w:rsidRDefault="009D517D" w:rsidP="00443EAE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3F6981">
        <w:rPr>
          <w:rFonts w:asciiTheme="minorHAnsi" w:hAnsiTheme="minorHAnsi" w:cstheme="minorHAnsi"/>
          <w:sz w:val="22"/>
          <w:szCs w:val="22"/>
        </w:rPr>
        <w:t>oświadczam(-y), że przystępując do postępowania o udzielenie zamówienia publicznego</w:t>
      </w:r>
      <w:r w:rsidRPr="003F6981">
        <w:rPr>
          <w:rFonts w:asciiTheme="minorHAnsi" w:hAnsiTheme="minorHAnsi" w:cstheme="minorHAnsi"/>
          <w:sz w:val="22"/>
          <w:szCs w:val="22"/>
        </w:rPr>
        <w:br/>
        <w:t xml:space="preserve">pn. </w:t>
      </w:r>
      <w:r w:rsidR="00443EAE" w:rsidRPr="000F048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„zorganizowanie kolonii  letnich dla maksymalnie 120 uczestników  projektu  „Разом - wsparcie integracji obywateli państw trzecich”</w:t>
      </w:r>
      <w:r w:rsidR="00443EAE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3F6981">
        <w:rPr>
          <w:rFonts w:asciiTheme="minorHAnsi" w:hAnsiTheme="minorHAnsi" w:cstheme="minorHAnsi"/>
          <w:sz w:val="22"/>
          <w:szCs w:val="22"/>
        </w:rPr>
        <w:t xml:space="preserve">wyszczególnione poniżej usługi zostaną zrealizowane przez wskazanych wykonawców: </w:t>
      </w:r>
    </w:p>
    <w:p w14:paraId="248707B8" w14:textId="77777777" w:rsidR="009D517D" w:rsidRPr="003F6981" w:rsidRDefault="009D517D" w:rsidP="009D517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B3FDC55" w14:textId="77777777" w:rsidR="009D517D" w:rsidRPr="003F6981" w:rsidRDefault="009D517D" w:rsidP="009D517D">
      <w:pPr>
        <w:numPr>
          <w:ilvl w:val="1"/>
          <w:numId w:val="13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Wykonawca ……………………………………………………………….……. (</w:t>
      </w:r>
      <w:r w:rsidRPr="003F6981">
        <w:rPr>
          <w:rFonts w:asciiTheme="minorHAnsi" w:hAnsiTheme="minorHAnsi" w:cstheme="minorHAnsi"/>
          <w:i/>
          <w:sz w:val="22"/>
          <w:szCs w:val="22"/>
        </w:rPr>
        <w:t>wskazać nazwę wykonawcy lub wykonawców w ramach konsorcjum/ spółki cywilnej, składający ofertę</w:t>
      </w:r>
      <w:r w:rsidRPr="003F6981">
        <w:rPr>
          <w:rFonts w:asciiTheme="minorHAnsi" w:hAnsiTheme="minorHAnsi" w:cstheme="minorHAnsi"/>
          <w:sz w:val="22"/>
          <w:szCs w:val="22"/>
        </w:rPr>
        <w:t xml:space="preserve">) wykona następujące usługi </w:t>
      </w:r>
      <w:r w:rsidRPr="003F6981">
        <w:rPr>
          <w:rFonts w:asciiTheme="minorHAnsi" w:hAnsiTheme="minorHAnsi" w:cstheme="minorHAnsi"/>
          <w:i/>
          <w:sz w:val="22"/>
          <w:szCs w:val="22"/>
        </w:rPr>
        <w:t>(wskazać zakres)</w:t>
      </w:r>
      <w:r w:rsidRPr="003F6981">
        <w:rPr>
          <w:rFonts w:asciiTheme="minorHAnsi" w:hAnsiTheme="minorHAnsi" w:cstheme="minorHAnsi"/>
          <w:sz w:val="22"/>
          <w:szCs w:val="22"/>
        </w:rPr>
        <w:t xml:space="preserve"> w ramach realizacji zamówienia:</w:t>
      </w:r>
    </w:p>
    <w:p w14:paraId="0BF49574" w14:textId="77777777" w:rsidR="009D517D" w:rsidRPr="003F6981" w:rsidRDefault="009D517D" w:rsidP="009D517D">
      <w:pPr>
        <w:numPr>
          <w:ilvl w:val="2"/>
          <w:numId w:val="12"/>
        </w:numPr>
        <w:tabs>
          <w:tab w:val="num" w:pos="426"/>
        </w:tabs>
        <w:ind w:left="426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………………………………………….………………..</w:t>
      </w:r>
    </w:p>
    <w:p w14:paraId="41163E42" w14:textId="77777777" w:rsidR="009D517D" w:rsidRPr="003F6981" w:rsidRDefault="009D517D" w:rsidP="009D517D">
      <w:pPr>
        <w:numPr>
          <w:ilvl w:val="2"/>
          <w:numId w:val="12"/>
        </w:numPr>
        <w:tabs>
          <w:tab w:val="num" w:pos="426"/>
        </w:tabs>
        <w:ind w:left="426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…………………………………………………………...</w:t>
      </w:r>
    </w:p>
    <w:p w14:paraId="0D5F4FE2" w14:textId="77777777" w:rsidR="009D517D" w:rsidRPr="003F6981" w:rsidRDefault="009D517D" w:rsidP="009D517D">
      <w:pPr>
        <w:numPr>
          <w:ilvl w:val="2"/>
          <w:numId w:val="12"/>
        </w:numPr>
        <w:tabs>
          <w:tab w:val="num" w:pos="426"/>
        </w:tabs>
        <w:ind w:left="426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……………………………………………….…………..</w:t>
      </w:r>
    </w:p>
    <w:p w14:paraId="1C8845C7" w14:textId="77777777" w:rsidR="009D517D" w:rsidRPr="003F6981" w:rsidRDefault="009D517D" w:rsidP="009D517D">
      <w:pPr>
        <w:numPr>
          <w:ilvl w:val="1"/>
          <w:numId w:val="13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Wykonawca ……………………………………………………………….……. (</w:t>
      </w:r>
      <w:r w:rsidRPr="003F6981">
        <w:rPr>
          <w:rFonts w:asciiTheme="minorHAnsi" w:hAnsiTheme="minorHAnsi" w:cstheme="minorHAnsi"/>
          <w:i/>
          <w:sz w:val="22"/>
          <w:szCs w:val="22"/>
        </w:rPr>
        <w:t>wskazać nazwę wykonawcy lub wykonawców w ramach konsorcjum/ spółki cywilnej, składający ofertę</w:t>
      </w:r>
      <w:r w:rsidRPr="003F6981">
        <w:rPr>
          <w:rFonts w:asciiTheme="minorHAnsi" w:hAnsiTheme="minorHAnsi" w:cstheme="minorHAnsi"/>
          <w:sz w:val="22"/>
          <w:szCs w:val="22"/>
        </w:rPr>
        <w:t xml:space="preserve">) wykona następujące roboty budowlane/dostawy/usługi </w:t>
      </w:r>
      <w:r w:rsidRPr="003F6981">
        <w:rPr>
          <w:rFonts w:asciiTheme="minorHAnsi" w:hAnsiTheme="minorHAnsi" w:cstheme="minorHAnsi"/>
          <w:i/>
          <w:sz w:val="22"/>
          <w:szCs w:val="22"/>
        </w:rPr>
        <w:t>(wskazać zakres)</w:t>
      </w:r>
      <w:r w:rsidRPr="003F6981">
        <w:rPr>
          <w:rFonts w:asciiTheme="minorHAnsi" w:hAnsiTheme="minorHAnsi" w:cstheme="minorHAnsi"/>
          <w:sz w:val="22"/>
          <w:szCs w:val="22"/>
        </w:rPr>
        <w:t xml:space="preserve"> w ramach realizacji zamówienia:</w:t>
      </w:r>
    </w:p>
    <w:p w14:paraId="32E9B15F" w14:textId="77777777" w:rsidR="009D517D" w:rsidRPr="003F6981" w:rsidRDefault="009D517D" w:rsidP="009D517D">
      <w:pPr>
        <w:numPr>
          <w:ilvl w:val="2"/>
          <w:numId w:val="14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…………………………………………………….……..</w:t>
      </w:r>
    </w:p>
    <w:p w14:paraId="4A464754" w14:textId="77777777" w:rsidR="009D517D" w:rsidRPr="003F6981" w:rsidRDefault="009D517D" w:rsidP="009D517D">
      <w:pPr>
        <w:numPr>
          <w:ilvl w:val="2"/>
          <w:numId w:val="14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…………………………………………………………...</w:t>
      </w:r>
    </w:p>
    <w:p w14:paraId="052B35BD" w14:textId="77777777" w:rsidR="009D517D" w:rsidRPr="003F6981" w:rsidRDefault="009D517D" w:rsidP="009D517D">
      <w:pPr>
        <w:numPr>
          <w:ilvl w:val="2"/>
          <w:numId w:val="14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……………………………………………….…………..</w:t>
      </w:r>
    </w:p>
    <w:p w14:paraId="65B94D6E" w14:textId="77777777" w:rsidR="009D517D" w:rsidRPr="003F6981" w:rsidRDefault="009D517D" w:rsidP="009D517D"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DC5087" w14:textId="77777777" w:rsidR="009D517D" w:rsidRPr="003F6981" w:rsidRDefault="009D517D" w:rsidP="009D517D"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305" w:type="pct"/>
        <w:jc w:val="center"/>
        <w:tblLook w:val="01E0" w:firstRow="1" w:lastRow="1" w:firstColumn="1" w:lastColumn="1" w:noHBand="0" w:noVBand="0"/>
      </w:tblPr>
      <w:tblGrid>
        <w:gridCol w:w="3368"/>
        <w:gridCol w:w="566"/>
        <w:gridCol w:w="5352"/>
        <w:gridCol w:w="566"/>
      </w:tblGrid>
      <w:tr w:rsidR="009D517D" w:rsidRPr="003F6981" w14:paraId="22DD2245" w14:textId="77777777" w:rsidTr="00057BD3">
        <w:trPr>
          <w:gridAfter w:val="1"/>
          <w:wAfter w:w="288" w:type="pct"/>
          <w:jc w:val="center"/>
        </w:trPr>
        <w:tc>
          <w:tcPr>
            <w:tcW w:w="1710" w:type="pct"/>
            <w:vAlign w:val="center"/>
          </w:tcPr>
          <w:p w14:paraId="6F09FD2B" w14:textId="77777777" w:rsidR="009D517D" w:rsidRPr="003F6981" w:rsidRDefault="009D517D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</w:tc>
        <w:tc>
          <w:tcPr>
            <w:tcW w:w="3003" w:type="pct"/>
            <w:gridSpan w:val="2"/>
            <w:vAlign w:val="center"/>
          </w:tcPr>
          <w:p w14:paraId="6D424850" w14:textId="77777777" w:rsidR="009D517D" w:rsidRPr="003F6981" w:rsidRDefault="009D517D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…………………………………………………………………….…..</w:t>
            </w:r>
          </w:p>
        </w:tc>
      </w:tr>
      <w:tr w:rsidR="009D517D" w:rsidRPr="003F6981" w14:paraId="5A53C811" w14:textId="77777777" w:rsidTr="00057BD3">
        <w:trPr>
          <w:jc w:val="center"/>
        </w:trPr>
        <w:tc>
          <w:tcPr>
            <w:tcW w:w="1997" w:type="pct"/>
            <w:gridSpan w:val="2"/>
            <w:vAlign w:val="center"/>
          </w:tcPr>
          <w:p w14:paraId="187878A0" w14:textId="77777777" w:rsidR="009D517D" w:rsidRPr="003F6981" w:rsidRDefault="009D517D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003" w:type="pct"/>
            <w:gridSpan w:val="2"/>
            <w:vAlign w:val="center"/>
          </w:tcPr>
          <w:p w14:paraId="60B85782" w14:textId="77777777" w:rsidR="009D517D" w:rsidRPr="003F6981" w:rsidRDefault="009D517D" w:rsidP="00057BD3">
            <w:pPr>
              <w:ind w:left="72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Podpis(y) osoby(osób) upoważnionej(ych) do podpisania niniejszej oferty w imieniu Wykonawcy(ów).</w:t>
            </w:r>
          </w:p>
          <w:p w14:paraId="1B01F7B6" w14:textId="77777777" w:rsidR="009D517D" w:rsidRPr="003F6981" w:rsidRDefault="009D517D" w:rsidP="00057BD3">
            <w:pPr>
              <w:ind w:left="72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 podpisana kwalifikowanym podpisem elektronicznym</w:t>
            </w:r>
          </w:p>
          <w:p w14:paraId="3588C0A8" w14:textId="77777777" w:rsidR="009D517D" w:rsidRPr="003F6981" w:rsidRDefault="009D517D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lub podpisem zaufanym  lub podpisem osobistym.</w:t>
            </w:r>
          </w:p>
        </w:tc>
      </w:tr>
    </w:tbl>
    <w:p w14:paraId="5B2F289D" w14:textId="77777777" w:rsidR="009D517D" w:rsidRPr="003F6981" w:rsidRDefault="009D517D" w:rsidP="009D517D">
      <w:pPr>
        <w:pStyle w:val="Default"/>
        <w:widowControl w:val="0"/>
        <w:spacing w:after="120"/>
        <w:jc w:val="center"/>
        <w:rPr>
          <w:rFonts w:asciiTheme="minorHAnsi" w:hAnsiTheme="minorHAnsi" w:cstheme="minorHAnsi"/>
          <w:b/>
          <w:bCs/>
        </w:rPr>
      </w:pPr>
    </w:p>
    <w:p w14:paraId="3B35F337" w14:textId="77777777" w:rsidR="002430A8" w:rsidRPr="003F6981" w:rsidRDefault="002430A8" w:rsidP="002430A8">
      <w:pPr>
        <w:rPr>
          <w:rFonts w:asciiTheme="minorHAnsi" w:hAnsiTheme="minorHAnsi" w:cstheme="minorHAnsi"/>
        </w:rPr>
      </w:pPr>
    </w:p>
    <w:p w14:paraId="1FC05934" w14:textId="77777777" w:rsidR="002430A8" w:rsidRDefault="002430A8" w:rsidP="00A81D37">
      <w:pPr>
        <w:rPr>
          <w:rFonts w:asciiTheme="minorHAnsi" w:hAnsiTheme="minorHAnsi" w:cstheme="minorHAnsi"/>
          <w:sz w:val="22"/>
          <w:szCs w:val="22"/>
        </w:rPr>
      </w:pPr>
    </w:p>
    <w:p w14:paraId="312AD9A9" w14:textId="77777777" w:rsidR="00ED3C16" w:rsidRDefault="00ED3C16" w:rsidP="00ED3C16">
      <w:pPr>
        <w:keepNext/>
        <w:widowControl w:val="0"/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Załącznik nr </w:t>
      </w:r>
      <w:r>
        <w:rPr>
          <w:rFonts w:asciiTheme="minorHAnsi" w:hAnsiTheme="minorHAnsi" w:cstheme="minorHAnsi"/>
          <w:b/>
        </w:rPr>
        <w:t>9</w:t>
      </w:r>
      <w:r w:rsidRPr="003F6981">
        <w:rPr>
          <w:rFonts w:asciiTheme="minorHAnsi" w:hAnsiTheme="minorHAnsi" w:cstheme="minorHAnsi"/>
          <w:b/>
        </w:rPr>
        <w:t xml:space="preserve">a do </w:t>
      </w:r>
      <w:r w:rsidRPr="003F6981">
        <w:rPr>
          <w:rFonts w:asciiTheme="minorHAnsi" w:hAnsiTheme="minorHAnsi" w:cstheme="minorHAnsi"/>
        </w:rPr>
        <w:t>SWZ</w:t>
      </w:r>
      <w:r w:rsidRPr="003F6981">
        <w:rPr>
          <w:rFonts w:asciiTheme="minorHAnsi" w:hAnsiTheme="minorHAnsi" w:cstheme="minorHAnsi"/>
          <w:b/>
        </w:rPr>
        <w:t xml:space="preserve"> (składają wszyscy Wykonawcy)</w:t>
      </w:r>
    </w:p>
    <w:p w14:paraId="53ED03F5" w14:textId="77777777" w:rsidR="00ED3C16" w:rsidRPr="003F6981" w:rsidRDefault="00ED3C16" w:rsidP="00ED3C16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32"/>
        </w:rPr>
      </w:pPr>
      <w:r w:rsidRPr="003F6981">
        <w:rPr>
          <w:rFonts w:asciiTheme="minorHAnsi" w:hAnsiTheme="minorHAnsi" w:cstheme="minorHAnsi"/>
          <w:b/>
          <w:sz w:val="32"/>
        </w:rPr>
        <w:t xml:space="preserve">Oświadczenie Wykonawcy </w:t>
      </w:r>
    </w:p>
    <w:p w14:paraId="46BDA67E" w14:textId="77777777" w:rsidR="00ED3C16" w:rsidRDefault="00ED3C16" w:rsidP="00ED3C16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o aktualności informacji zawartych w oświadczeniu, o którym mowa w art. 125 ust. 1 </w:t>
      </w:r>
    </w:p>
    <w:p w14:paraId="74A91D77" w14:textId="77777777" w:rsidR="00ED3C16" w:rsidRPr="003F6981" w:rsidRDefault="00ED3C16" w:rsidP="00ED3C16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ustawy z dnia 11 września 2019 r.</w:t>
      </w:r>
      <w:r w:rsidRPr="00A77A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6981">
        <w:rPr>
          <w:rFonts w:asciiTheme="minorHAnsi" w:hAnsiTheme="minorHAnsi" w:cstheme="minorHAnsi"/>
          <w:b/>
          <w:sz w:val="22"/>
          <w:szCs w:val="22"/>
        </w:rPr>
        <w:t>Prawo zamówień publicznych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6981">
        <w:rPr>
          <w:rFonts w:asciiTheme="minorHAnsi" w:hAnsiTheme="minorHAnsi" w:cstheme="minorHAnsi"/>
          <w:b/>
          <w:sz w:val="22"/>
          <w:szCs w:val="22"/>
        </w:rPr>
        <w:br/>
      </w:r>
      <w:r w:rsidRPr="003F6981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16DC5B70" w14:textId="77777777" w:rsidR="00ED3C16" w:rsidRPr="00ED3C16" w:rsidRDefault="00ED3C16" w:rsidP="00ED3C16">
      <w:pPr>
        <w:keepNext/>
        <w:widowControl w:val="0"/>
        <w:numPr>
          <w:ilvl w:val="0"/>
          <w:numId w:val="18"/>
        </w:numPr>
        <w:autoSpaceDE w:val="0"/>
        <w:autoSpaceDN w:val="0"/>
        <w:adjustRightInd w:val="0"/>
        <w:ind w:left="357" w:right="4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3C16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1EAC9F3F" w14:textId="77777777" w:rsidR="00ED3C16" w:rsidRPr="00ED3C16" w:rsidRDefault="00ED3C16" w:rsidP="00ED3C16">
      <w:pPr>
        <w:keepNext/>
        <w:widowControl w:val="0"/>
        <w:ind w:left="35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D3C16">
        <w:rPr>
          <w:rFonts w:asciiTheme="minorHAnsi" w:hAnsiTheme="minorHAnsi" w:cstheme="minorHAnsi"/>
          <w:b/>
          <w:color w:val="000000"/>
          <w:sz w:val="22"/>
          <w:szCs w:val="22"/>
        </w:rPr>
        <w:t>Centrum  Administracji Pieczy Zastępczej</w:t>
      </w:r>
    </w:p>
    <w:p w14:paraId="5F65F945" w14:textId="77777777" w:rsidR="00ED3C16" w:rsidRPr="00ED3C16" w:rsidRDefault="00ED3C16" w:rsidP="00ED3C16">
      <w:pPr>
        <w:keepNext/>
        <w:widowControl w:val="0"/>
        <w:ind w:left="35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D3C16">
        <w:rPr>
          <w:rFonts w:asciiTheme="minorHAnsi" w:hAnsiTheme="minorHAnsi" w:cstheme="minorHAnsi"/>
          <w:b/>
          <w:color w:val="000000"/>
          <w:sz w:val="22"/>
          <w:szCs w:val="22"/>
        </w:rPr>
        <w:t>90-159 Łódź , ul. Małachowskiego 74</w:t>
      </w:r>
    </w:p>
    <w:p w14:paraId="6618AD8C" w14:textId="77777777" w:rsidR="00ED3C16" w:rsidRPr="00ED3C16" w:rsidRDefault="00ED3C16" w:rsidP="00ED3C16">
      <w:pPr>
        <w:keepNext/>
        <w:keepLines/>
        <w:widowControl w:val="0"/>
        <w:numPr>
          <w:ilvl w:val="0"/>
          <w:numId w:val="18"/>
        </w:numPr>
        <w:ind w:left="357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D3C16">
        <w:rPr>
          <w:rFonts w:asciiTheme="minorHAnsi" w:eastAsia="Calibri" w:hAnsiTheme="minorHAnsi" w:cstheme="minorHAnsi"/>
          <w:b/>
          <w:sz w:val="22"/>
          <w:szCs w:val="22"/>
        </w:rPr>
        <w:t>WYKONAWCA:</w:t>
      </w:r>
    </w:p>
    <w:p w14:paraId="5BC6B9C3" w14:textId="77777777" w:rsidR="00ED3C16" w:rsidRPr="00ED3C16" w:rsidRDefault="00ED3C16" w:rsidP="00ED3C16">
      <w:pPr>
        <w:keepNext/>
        <w:widowControl w:val="0"/>
        <w:ind w:left="35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D3C1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Niniejsza oferta zostaje złożona przez: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ED3C16" w:rsidRPr="003F6981" w14:paraId="23611F97" w14:textId="77777777" w:rsidTr="00057BD3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71D148E0" w14:textId="77777777" w:rsidR="00ED3C16" w:rsidRPr="003F6981" w:rsidRDefault="00ED3C16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4E5ADD1" w14:textId="77777777" w:rsidR="00ED3C16" w:rsidRPr="003F6981" w:rsidRDefault="00ED3C16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A49E8E3" w14:textId="77777777" w:rsidR="00ED3C16" w:rsidRPr="003F6981" w:rsidRDefault="00ED3C16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3F6981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07854FD" w14:textId="77777777" w:rsidR="00ED3C16" w:rsidRPr="003F6981" w:rsidRDefault="00ED3C16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ED3C16" w:rsidRPr="003F6981" w14:paraId="6EE597F8" w14:textId="77777777" w:rsidTr="00057BD3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6005A7BD" w14:textId="77777777" w:rsidR="00ED3C16" w:rsidRPr="003F6981" w:rsidRDefault="00ED3C16" w:rsidP="00057BD3">
            <w:pPr>
              <w:keepNext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5400F8BB" w14:textId="77777777" w:rsidR="00ED3C16" w:rsidRPr="003F6981" w:rsidRDefault="00ED3C16" w:rsidP="00057BD3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4452F1DA" w14:textId="77777777" w:rsidR="00ED3C16" w:rsidRPr="003F6981" w:rsidRDefault="00ED3C16" w:rsidP="00057BD3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3D1522D2" w14:textId="77777777" w:rsidR="00ED3C16" w:rsidRPr="003F6981" w:rsidRDefault="00ED3C16" w:rsidP="00057BD3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79040272" w14:textId="77777777" w:rsidR="00EA6203" w:rsidRDefault="00EA6203" w:rsidP="00ED3C16">
      <w:pPr>
        <w:keepNext/>
        <w:ind w:firstLine="426"/>
        <w:jc w:val="both"/>
        <w:rPr>
          <w:rFonts w:asciiTheme="minorHAnsi" w:hAnsiTheme="minorHAnsi" w:cstheme="minorHAnsi"/>
          <w:sz w:val="22"/>
          <w:szCs w:val="22"/>
        </w:rPr>
      </w:pPr>
    </w:p>
    <w:p w14:paraId="29DECB46" w14:textId="77777777" w:rsidR="00ED3C16" w:rsidRPr="00443EAE" w:rsidRDefault="00ED3C16" w:rsidP="00443EAE">
      <w:pPr>
        <w:keepNext/>
        <w:ind w:firstLine="426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Przystępując do postępowania </w:t>
      </w:r>
      <w:r w:rsidRPr="003F6981">
        <w:rPr>
          <w:rFonts w:asciiTheme="minorHAnsi" w:hAnsiTheme="minorHAnsi" w:cstheme="minorHAnsi"/>
          <w:sz w:val="22"/>
          <w:szCs w:val="22"/>
        </w:rPr>
        <w:t>o udzielenie zamówienia publicznego, pn.</w:t>
      </w:r>
      <w:r w:rsidR="00EA6203" w:rsidRPr="00EA620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443EAE" w:rsidRPr="00443EAE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„zorganizowanie kolonii  letnich dla maksymalnie 120 uczestników  projektu  „Разом - wsparcie integracji obywateli państw trzecich”</w:t>
      </w:r>
      <w:r w:rsidR="00EA6203" w:rsidRPr="00757805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zh-CN" w:bidi="en-US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–</w:t>
      </w:r>
      <w:r w:rsidRPr="003F698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6981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 xml:space="preserve">/my, że informacje zawarte w oświadczeniu, o którym mowa </w:t>
      </w:r>
      <w:r w:rsidR="00443EAE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w art. 125 ust. 1 ustawy Pzp w zakresie podstaw </w:t>
      </w:r>
      <w:r w:rsidRPr="00934628">
        <w:rPr>
          <w:rFonts w:ascii="Calibri" w:hAnsi="Calibri" w:cs="Calibri"/>
          <w:sz w:val="22"/>
          <w:szCs w:val="22"/>
        </w:rPr>
        <w:t>wykluczenia z postępowania wskazanych przez Zamawiającego, o którym mowa w:</w:t>
      </w:r>
    </w:p>
    <w:p w14:paraId="6328F9A5" w14:textId="77777777" w:rsidR="00ED3C16" w:rsidRPr="00934628" w:rsidRDefault="00506BB9" w:rsidP="00ED3C16">
      <w:pPr>
        <w:widowControl w:val="0"/>
        <w:numPr>
          <w:ilvl w:val="4"/>
          <w:numId w:val="15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hyperlink r:id="rId11" w:anchor="/document/17337528?unitId=art(108)ust(1)pkt(3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3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Pzp, dotyczących wydania prawomocnego wyroku sądu lub ostatecznej decyzji administracyjnej o zaleganiu z uiszczeniem podatków, opłat lub składek na ubezpieczenie społeczne lub zdrowotne,</w:t>
      </w:r>
    </w:p>
    <w:p w14:paraId="35FE1824" w14:textId="77777777" w:rsidR="00ED3C16" w:rsidRPr="00934628" w:rsidRDefault="00506BB9" w:rsidP="00ED3C16">
      <w:pPr>
        <w:widowControl w:val="0"/>
        <w:numPr>
          <w:ilvl w:val="4"/>
          <w:numId w:val="15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hyperlink r:id="rId12" w:anchor="/document/17337528?unitId=art(108)ust(1)pkt(4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4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Pzp, dotyczących orzeczenia zakazu ubiegania się o zamówienie publiczne tytułem środka zapobiegawczego,</w:t>
      </w:r>
    </w:p>
    <w:p w14:paraId="6FF0F7D0" w14:textId="77777777" w:rsidR="00ED3C16" w:rsidRDefault="00506BB9" w:rsidP="00ED3C16">
      <w:pPr>
        <w:widowControl w:val="0"/>
        <w:numPr>
          <w:ilvl w:val="4"/>
          <w:numId w:val="15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hyperlink r:id="rId13" w:anchor="/document/17337528?unitId=art(108)ust(1)pkt(5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5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Pzp, dotyczących zawarcia z innymi Wykonawcami porozumienia mającego na celu zakłócenie konkurencji,</w:t>
      </w:r>
    </w:p>
    <w:p w14:paraId="0A5FE57F" w14:textId="77777777" w:rsidR="00ED3C16" w:rsidRPr="00934628" w:rsidRDefault="00506BB9" w:rsidP="00ED3C16">
      <w:pPr>
        <w:widowControl w:val="0"/>
        <w:numPr>
          <w:ilvl w:val="4"/>
          <w:numId w:val="15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hyperlink r:id="rId14" w:anchor="/document/17337528?unitId=art(108)ust(1)pkt(6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6</w:t>
        </w:r>
      </w:hyperlink>
      <w:r w:rsidR="00ED3C16" w:rsidRPr="00934628">
        <w:rPr>
          <w:rFonts w:ascii="Calibri" w:hAnsi="Calibri" w:cs="Calibri"/>
          <w:sz w:val="22"/>
          <w:szCs w:val="22"/>
        </w:rPr>
        <w:t xml:space="preserve"> ustawy Pzp, dotyczących zakłócenia konkurencji wynikającego z wcześniejszego zaangażowania Wykonawcy lub podmiotu, który należy z Wykonawcą do tej samej grupy kapitałowej, w przygotowanie postępowania o udzielenie zamówienia,</w:t>
      </w:r>
    </w:p>
    <w:p w14:paraId="1BF3E13A" w14:textId="77777777" w:rsidR="00ED3C16" w:rsidRPr="003B3337" w:rsidRDefault="00ED3C16" w:rsidP="00ED3C16">
      <w:pPr>
        <w:numPr>
          <w:ilvl w:val="4"/>
          <w:numId w:val="15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34628">
        <w:rPr>
          <w:rFonts w:ascii="Calibri" w:hAnsi="Calibri" w:cs="Calibri"/>
          <w:bCs/>
          <w:iCs/>
          <w:sz w:val="22"/>
          <w:szCs w:val="22"/>
          <w:u w:val="single"/>
        </w:rPr>
        <w:t>art. 7 ust. 1</w:t>
      </w:r>
      <w:r w:rsidRPr="00934628">
        <w:rPr>
          <w:rFonts w:ascii="Calibri" w:hAnsi="Calibri" w:cs="Calibri"/>
          <w:bCs/>
          <w:iCs/>
          <w:sz w:val="22"/>
          <w:szCs w:val="22"/>
        </w:rPr>
        <w:t xml:space="preserve"> ustawy o szczególnych rozwiązaniach w zakresie przeciwdziałania wspieraniu agresji na Ukrainę oraz służących ochronie bezpieczeństwa narodowego</w:t>
      </w:r>
      <w:r>
        <w:rPr>
          <w:rFonts w:ascii="Calibri" w:hAnsi="Calibri" w:cs="Calibri"/>
          <w:bCs/>
          <w:iCs/>
          <w:sz w:val="22"/>
          <w:szCs w:val="22"/>
        </w:rPr>
        <w:t>.</w:t>
      </w:r>
    </w:p>
    <w:p w14:paraId="7614285D" w14:textId="77777777" w:rsidR="003B3337" w:rsidRDefault="003B3337" w:rsidP="003B3337">
      <w:pPr>
        <w:suppressAutoHyphens/>
        <w:overflowPunct w:val="0"/>
        <w:autoSpaceDE w:val="0"/>
        <w:ind w:left="284"/>
        <w:jc w:val="both"/>
        <w:textAlignment w:val="baseline"/>
        <w:rPr>
          <w:rFonts w:ascii="Calibri" w:hAnsi="Calibri" w:cs="Calibri"/>
          <w:b/>
          <w:iCs/>
          <w:sz w:val="22"/>
          <w:szCs w:val="22"/>
        </w:rPr>
      </w:pPr>
      <w:r w:rsidRPr="003B3337">
        <w:rPr>
          <w:rFonts w:ascii="Calibri" w:hAnsi="Calibri" w:cs="Calibri"/>
          <w:b/>
          <w:iCs/>
          <w:sz w:val="22"/>
          <w:szCs w:val="22"/>
        </w:rPr>
        <w:t>są nadal aktualne.</w:t>
      </w:r>
    </w:p>
    <w:p w14:paraId="7E5D5DC2" w14:textId="77777777" w:rsidR="003B3337" w:rsidRPr="003B3337" w:rsidRDefault="003B3337" w:rsidP="003B3337">
      <w:pPr>
        <w:suppressAutoHyphens/>
        <w:overflowPunct w:val="0"/>
        <w:autoSpaceDE w:val="0"/>
        <w:ind w:left="284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69"/>
        <w:gridCol w:w="5917"/>
      </w:tblGrid>
      <w:tr w:rsidR="00ED3C16" w:rsidRPr="003F6981" w14:paraId="0138DE57" w14:textId="77777777" w:rsidTr="00057BD3">
        <w:trPr>
          <w:jc w:val="center"/>
        </w:trPr>
        <w:tc>
          <w:tcPr>
            <w:tcW w:w="1814" w:type="pct"/>
            <w:vAlign w:val="center"/>
          </w:tcPr>
          <w:p w14:paraId="5EE2E3EB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86" w:type="pct"/>
            <w:vAlign w:val="center"/>
          </w:tcPr>
          <w:p w14:paraId="414EA5BB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ED3C16" w:rsidRPr="003F6981" w14:paraId="6B83A5AF" w14:textId="77777777" w:rsidTr="00057BD3">
        <w:trPr>
          <w:trHeight w:val="855"/>
          <w:jc w:val="center"/>
        </w:trPr>
        <w:tc>
          <w:tcPr>
            <w:tcW w:w="1814" w:type="pct"/>
            <w:vAlign w:val="center"/>
          </w:tcPr>
          <w:p w14:paraId="7DB65631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715848B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Podpis(y) osoby(osób) upoważnionej(ych) do podpisania niniejszej oferty w imieniu Wykonawcy(ów). </w:t>
            </w:r>
          </w:p>
          <w:p w14:paraId="6F8ABFB4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podpisana w formie kwalifikowanego podpisu elektronicznego lub w postaci podpisu zaufanego lub w postaci podpisu osobistego.</w:t>
            </w:r>
          </w:p>
          <w:p w14:paraId="38E95C38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4782682" w14:textId="77777777" w:rsidR="00ED3C16" w:rsidRPr="003F6981" w:rsidRDefault="00ED3C16" w:rsidP="00ED3C16">
      <w:pPr>
        <w:keepNext/>
        <w:ind w:left="284"/>
        <w:jc w:val="both"/>
        <w:rPr>
          <w:rFonts w:asciiTheme="minorHAnsi" w:hAnsiTheme="minorHAnsi" w:cstheme="minorHAnsi"/>
          <w:b/>
          <w:sz w:val="36"/>
          <w:szCs w:val="36"/>
        </w:rPr>
      </w:pPr>
    </w:p>
    <w:p w14:paraId="006A0D7E" w14:textId="77777777" w:rsidR="00ED3C16" w:rsidRPr="003F6981" w:rsidRDefault="00ED3C16" w:rsidP="00ED3C16">
      <w:pPr>
        <w:keepNext/>
        <w:widowControl w:val="0"/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</w:p>
    <w:p w14:paraId="7F943A17" w14:textId="77777777" w:rsidR="00ED3C16" w:rsidRDefault="00ED3C16" w:rsidP="00ED3C16">
      <w:pPr>
        <w:rPr>
          <w:rFonts w:asciiTheme="minorHAnsi" w:hAnsiTheme="minorHAnsi" w:cstheme="minorHAnsi"/>
          <w:sz w:val="22"/>
          <w:szCs w:val="22"/>
        </w:rPr>
      </w:pPr>
    </w:p>
    <w:p w14:paraId="748581B6" w14:textId="77777777" w:rsidR="00ED3C16" w:rsidRDefault="00ED3C16" w:rsidP="00ED3C16">
      <w:pPr>
        <w:keepNext/>
        <w:widowControl w:val="0"/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Załącznik nr </w:t>
      </w:r>
      <w:r w:rsidR="006E5EC7">
        <w:rPr>
          <w:rFonts w:asciiTheme="minorHAnsi" w:hAnsiTheme="minorHAnsi" w:cstheme="minorHAnsi"/>
          <w:b/>
        </w:rPr>
        <w:t>9</w:t>
      </w:r>
      <w:r>
        <w:rPr>
          <w:rFonts w:asciiTheme="minorHAnsi" w:hAnsiTheme="minorHAnsi" w:cstheme="minorHAnsi"/>
          <w:b/>
        </w:rPr>
        <w:t>b</w:t>
      </w:r>
      <w:r w:rsidRPr="003F6981">
        <w:rPr>
          <w:rFonts w:asciiTheme="minorHAnsi" w:hAnsiTheme="minorHAnsi" w:cstheme="minorHAnsi"/>
          <w:b/>
        </w:rPr>
        <w:t xml:space="preserve"> do </w:t>
      </w:r>
      <w:r w:rsidRPr="003F6981">
        <w:rPr>
          <w:rFonts w:asciiTheme="minorHAnsi" w:hAnsiTheme="minorHAnsi" w:cstheme="minorHAnsi"/>
        </w:rPr>
        <w:t>SWZ</w:t>
      </w:r>
      <w:r w:rsidRPr="003F6981">
        <w:rPr>
          <w:rFonts w:asciiTheme="minorHAnsi" w:hAnsiTheme="minorHAnsi" w:cstheme="minorHAnsi"/>
          <w:b/>
        </w:rPr>
        <w:t xml:space="preserve"> (składają </w:t>
      </w:r>
      <w:r>
        <w:rPr>
          <w:rFonts w:asciiTheme="minorHAnsi" w:hAnsiTheme="minorHAnsi" w:cstheme="minorHAnsi"/>
          <w:b/>
        </w:rPr>
        <w:t>Podmioty na zasoby, których powołuje się Wykonawca</w:t>
      </w:r>
      <w:r w:rsidRPr="003F6981">
        <w:rPr>
          <w:rFonts w:asciiTheme="minorHAnsi" w:hAnsiTheme="minorHAnsi" w:cstheme="minorHAnsi"/>
          <w:b/>
        </w:rPr>
        <w:t>)</w:t>
      </w:r>
    </w:p>
    <w:p w14:paraId="40CE06FF" w14:textId="77777777" w:rsidR="00ED3C16" w:rsidRPr="003F6981" w:rsidRDefault="00ED3C16" w:rsidP="00ED3C16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16AE0">
        <w:rPr>
          <w:rFonts w:asciiTheme="minorHAnsi" w:hAnsiTheme="minorHAnsi" w:cstheme="minorHAnsi"/>
          <w:b/>
        </w:rPr>
        <w:t xml:space="preserve">Oświadczenie o aktualności informacji zawartych w oświadczeniu, o którym mowa </w:t>
      </w:r>
      <w:r>
        <w:rPr>
          <w:rFonts w:asciiTheme="minorHAnsi" w:hAnsiTheme="minorHAnsi" w:cstheme="minorHAnsi"/>
          <w:b/>
        </w:rPr>
        <w:br/>
      </w:r>
      <w:r w:rsidRPr="00116AE0">
        <w:rPr>
          <w:rFonts w:asciiTheme="minorHAnsi" w:hAnsiTheme="minorHAnsi" w:cstheme="minorHAnsi"/>
          <w:b/>
        </w:rPr>
        <w:t xml:space="preserve">w art. 125 ust. 1 ustawy z dnia 11 września 2019 r. Prawo zamówień publicznych </w:t>
      </w:r>
      <w:r w:rsidRPr="00116AE0">
        <w:rPr>
          <w:rFonts w:asciiTheme="minorHAnsi" w:hAnsiTheme="minorHAnsi" w:cstheme="minorHAnsi"/>
          <w:b/>
        </w:rPr>
        <w:br/>
      </w:r>
      <w:r w:rsidRPr="00116AE0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3AEF436C" w14:textId="77777777" w:rsidR="00ED3C16" w:rsidRPr="003F6981" w:rsidRDefault="00ED3C16" w:rsidP="006E5EC7">
      <w:pPr>
        <w:keepNext/>
        <w:widowControl w:val="0"/>
        <w:numPr>
          <w:ilvl w:val="0"/>
          <w:numId w:val="19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07FA5776" w14:textId="77777777" w:rsidR="00ED3C16" w:rsidRPr="003F6981" w:rsidRDefault="00ED3C16" w:rsidP="00ED3C16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Centrum  Administracji Pieczy Zastępczej</w:t>
      </w:r>
    </w:p>
    <w:p w14:paraId="29F9F973" w14:textId="77777777" w:rsidR="00ED3C16" w:rsidRPr="003F6981" w:rsidRDefault="00ED3C16" w:rsidP="00ED3C16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90-159 Łódź</w:t>
      </w:r>
      <w:r w:rsidR="006E5EC7">
        <w:rPr>
          <w:rFonts w:asciiTheme="minorHAnsi" w:hAnsiTheme="minorHAnsi" w:cstheme="minorHAnsi"/>
          <w:b/>
          <w:color w:val="000000"/>
        </w:rPr>
        <w:t xml:space="preserve">, </w:t>
      </w:r>
      <w:r w:rsidRPr="003F6981">
        <w:rPr>
          <w:rFonts w:asciiTheme="minorHAnsi" w:hAnsiTheme="minorHAnsi" w:cstheme="minorHAnsi"/>
          <w:b/>
          <w:color w:val="000000"/>
        </w:rPr>
        <w:t>ul. Małachowskiego 74</w:t>
      </w:r>
    </w:p>
    <w:p w14:paraId="75E3715D" w14:textId="77777777" w:rsidR="00ED3C16" w:rsidRPr="003F6981" w:rsidRDefault="00ED3C16" w:rsidP="006E5EC7">
      <w:pPr>
        <w:keepNext/>
        <w:keepLines/>
        <w:widowControl w:val="0"/>
        <w:numPr>
          <w:ilvl w:val="0"/>
          <w:numId w:val="19"/>
        </w:numPr>
        <w:spacing w:before="120" w:after="120"/>
        <w:jc w:val="both"/>
        <w:rPr>
          <w:rFonts w:asciiTheme="minorHAnsi" w:eastAsia="Calibri" w:hAnsiTheme="minorHAnsi" w:cstheme="minorHAnsi"/>
          <w:b/>
        </w:rPr>
      </w:pPr>
      <w:r w:rsidRPr="003F6981">
        <w:rPr>
          <w:rFonts w:asciiTheme="minorHAnsi" w:eastAsia="Calibri" w:hAnsiTheme="minorHAnsi" w:cstheme="minorHAnsi"/>
          <w:b/>
        </w:rPr>
        <w:t>WYKONAWCA:</w:t>
      </w:r>
    </w:p>
    <w:p w14:paraId="3180ECA8" w14:textId="77777777" w:rsidR="00ED3C16" w:rsidRPr="003F6981" w:rsidRDefault="00ED3C16" w:rsidP="00ED3C16">
      <w:pPr>
        <w:keepNext/>
        <w:widowControl w:val="0"/>
        <w:spacing w:after="12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Niniejsza oferta zostaje złożona przez</w:t>
      </w:r>
      <w:r w:rsidRPr="003F6981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footnoteReference w:id="5"/>
      </w:r>
      <w:r w:rsidRPr="003F6981">
        <w:rPr>
          <w:rFonts w:asciiTheme="minorHAnsi" w:hAnsiTheme="minorHAnsi" w:cstheme="minorHAnsi"/>
          <w:b/>
          <w:color w:val="00000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ED3C16" w:rsidRPr="003F6981" w14:paraId="7C11D4FD" w14:textId="77777777" w:rsidTr="00057BD3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A03A3DA" w14:textId="77777777" w:rsidR="00ED3C16" w:rsidRPr="003F6981" w:rsidRDefault="00ED3C16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8B1AC3A" w14:textId="77777777" w:rsidR="00ED3C16" w:rsidRPr="003F6981" w:rsidRDefault="00ED3C16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328F23B" w14:textId="77777777" w:rsidR="00ED3C16" w:rsidRPr="003F6981" w:rsidRDefault="00ED3C16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3F6981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4E18E03" w14:textId="77777777" w:rsidR="00ED3C16" w:rsidRPr="003F6981" w:rsidRDefault="00ED3C16" w:rsidP="00057BD3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ED3C16" w:rsidRPr="003F6981" w14:paraId="6E0936BD" w14:textId="77777777" w:rsidTr="00057BD3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5324EE30" w14:textId="77777777" w:rsidR="00ED3C16" w:rsidRPr="003F6981" w:rsidRDefault="00ED3C16" w:rsidP="00057BD3">
            <w:pPr>
              <w:keepNext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4AD28014" w14:textId="77777777" w:rsidR="00ED3C16" w:rsidRPr="003F6981" w:rsidRDefault="00ED3C16" w:rsidP="00057BD3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0888548A" w14:textId="77777777" w:rsidR="00ED3C16" w:rsidRPr="003F6981" w:rsidRDefault="00ED3C16" w:rsidP="00057BD3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711FDA5E" w14:textId="77777777" w:rsidR="00ED3C16" w:rsidRPr="003F6981" w:rsidRDefault="00ED3C16" w:rsidP="00057BD3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7285F4C2" w14:textId="77777777" w:rsidR="00ED3C16" w:rsidRPr="00443EAE" w:rsidRDefault="00ED3C16" w:rsidP="00443EAE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Przystępując do postępowania </w:t>
      </w:r>
      <w:r w:rsidRPr="003F6981">
        <w:rPr>
          <w:rFonts w:asciiTheme="minorHAnsi" w:hAnsiTheme="minorHAnsi" w:cstheme="minorHAnsi"/>
          <w:sz w:val="22"/>
          <w:szCs w:val="22"/>
        </w:rPr>
        <w:t>o udzielenie zamówienia publicznego, pn.</w:t>
      </w:r>
      <w:r w:rsidRPr="003F698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43EAE" w:rsidRPr="000F048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„zorganizowanie kolonii  letnich dla maksymalnie 120 uczestników  projektu  „Разом - wsparcie integracji obywateli państw trzecich”</w:t>
      </w:r>
      <w:r w:rsidR="00443EAE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–</w:t>
      </w:r>
      <w:r w:rsidRPr="003F698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6981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 xml:space="preserve">/my, że informacje zawarte w oświadczeniu, o którym mowa w art. 125 ust. 1 ustawy Pzp w zakresie podstaw </w:t>
      </w:r>
      <w:r w:rsidRPr="00934628">
        <w:rPr>
          <w:rFonts w:ascii="Calibri" w:hAnsi="Calibri" w:cs="Calibri"/>
          <w:sz w:val="22"/>
          <w:szCs w:val="22"/>
        </w:rPr>
        <w:t xml:space="preserve">wykluczenia z postępowania wskazanych przez Zamawiającego, </w:t>
      </w:r>
      <w:r w:rsidR="00443EAE">
        <w:rPr>
          <w:rFonts w:ascii="Calibri" w:hAnsi="Calibri" w:cs="Calibri"/>
          <w:sz w:val="22"/>
          <w:szCs w:val="22"/>
        </w:rPr>
        <w:br/>
      </w:r>
      <w:r w:rsidRPr="00934628">
        <w:rPr>
          <w:rFonts w:ascii="Calibri" w:hAnsi="Calibri" w:cs="Calibri"/>
          <w:sz w:val="22"/>
          <w:szCs w:val="22"/>
        </w:rPr>
        <w:t>o którym mowa w:</w:t>
      </w:r>
    </w:p>
    <w:p w14:paraId="180B994F" w14:textId="77777777" w:rsidR="00ED3C16" w:rsidRPr="00934628" w:rsidRDefault="00506BB9" w:rsidP="006E5EC7">
      <w:pPr>
        <w:widowControl w:val="0"/>
        <w:numPr>
          <w:ilvl w:val="4"/>
          <w:numId w:val="17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hyperlink r:id="rId15" w:anchor="/document/17337528?unitId=art(108)ust(1)pkt(3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3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Pzp, dotyczących wydania prawomocnego wyroku sądu lub ostatecznej decyzji administracyjnej o zaleganiu z uiszczeniem podatków, opłat lub składek na ubezpieczenie społeczne lub zdrowotne,</w:t>
      </w:r>
    </w:p>
    <w:p w14:paraId="100535A8" w14:textId="77777777" w:rsidR="00ED3C16" w:rsidRPr="00934628" w:rsidRDefault="00506BB9" w:rsidP="006E5EC7">
      <w:pPr>
        <w:widowControl w:val="0"/>
        <w:numPr>
          <w:ilvl w:val="4"/>
          <w:numId w:val="17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hyperlink r:id="rId16" w:anchor="/document/17337528?unitId=art(108)ust(1)pkt(4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4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Pzp, dotyczących orzeczenia zakazu ubiegania się o zamówienie publiczne tytułem środka zapobiegawczego,</w:t>
      </w:r>
    </w:p>
    <w:p w14:paraId="32E82C39" w14:textId="77777777" w:rsidR="00ED3C16" w:rsidRDefault="00506BB9" w:rsidP="006E5EC7">
      <w:pPr>
        <w:widowControl w:val="0"/>
        <w:numPr>
          <w:ilvl w:val="4"/>
          <w:numId w:val="17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hyperlink r:id="rId17" w:anchor="/document/17337528?unitId=art(108)ust(1)pkt(5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5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Pzp, dotyczących zawarcia z innymi Wykonawcami porozumienia mającego na celu zakłócenie konkurencji,</w:t>
      </w:r>
    </w:p>
    <w:p w14:paraId="0FF55768" w14:textId="77777777" w:rsidR="00ED3C16" w:rsidRPr="00934628" w:rsidRDefault="00506BB9" w:rsidP="006E5EC7">
      <w:pPr>
        <w:widowControl w:val="0"/>
        <w:numPr>
          <w:ilvl w:val="4"/>
          <w:numId w:val="17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hyperlink r:id="rId18" w:anchor="/document/17337528?unitId=art(108)ust(1)pkt(6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6</w:t>
        </w:r>
      </w:hyperlink>
      <w:r w:rsidR="00ED3C16" w:rsidRPr="00934628">
        <w:rPr>
          <w:rFonts w:ascii="Calibri" w:hAnsi="Calibri" w:cs="Calibri"/>
          <w:sz w:val="22"/>
          <w:szCs w:val="22"/>
        </w:rPr>
        <w:t xml:space="preserve"> ustawy Pzp, dotyczących zakłócenia konkurencji wynikającego z wcześniejszego zaangażowania Wykonawcy lub podmiotu, który należy z Wykonawcą do tej samej grupy kapitałowej, w przygotowanie postępowania o udzielenie zamówienia,</w:t>
      </w:r>
    </w:p>
    <w:p w14:paraId="5226FC4F" w14:textId="77777777" w:rsidR="00ED3C16" w:rsidRPr="006E5EC7" w:rsidRDefault="00ED3C16" w:rsidP="006E5EC7">
      <w:pPr>
        <w:numPr>
          <w:ilvl w:val="4"/>
          <w:numId w:val="17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34628">
        <w:rPr>
          <w:rFonts w:ascii="Calibri" w:hAnsi="Calibri" w:cs="Calibri"/>
          <w:bCs/>
          <w:iCs/>
          <w:sz w:val="22"/>
          <w:szCs w:val="22"/>
          <w:u w:val="single"/>
        </w:rPr>
        <w:t>art. 7 ust. 1</w:t>
      </w:r>
      <w:r w:rsidRPr="00934628">
        <w:rPr>
          <w:rFonts w:ascii="Calibri" w:hAnsi="Calibri" w:cs="Calibri"/>
          <w:bCs/>
          <w:iCs/>
          <w:sz w:val="22"/>
          <w:szCs w:val="22"/>
        </w:rPr>
        <w:t xml:space="preserve"> ustawy o szczególnych rozwiązaniach w zakresie przeciwdziałania wspieraniu agresji na Ukrainę oraz służących ochronie bezpieczeństwa narodowego</w:t>
      </w:r>
    </w:p>
    <w:p w14:paraId="3CAA4023" w14:textId="77777777" w:rsidR="006E5EC7" w:rsidRPr="006E5EC7" w:rsidRDefault="006E5EC7" w:rsidP="006E5EC7">
      <w:pPr>
        <w:suppressAutoHyphens/>
        <w:overflowPunct w:val="0"/>
        <w:autoSpaceDE w:val="0"/>
        <w:ind w:left="284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6E5EC7">
        <w:rPr>
          <w:rFonts w:ascii="Calibri" w:hAnsi="Calibri" w:cs="Calibri"/>
          <w:b/>
          <w:iCs/>
          <w:sz w:val="22"/>
          <w:szCs w:val="22"/>
        </w:rPr>
        <w:t>są nadal aktualne.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69"/>
        <w:gridCol w:w="5917"/>
      </w:tblGrid>
      <w:tr w:rsidR="00ED3C16" w:rsidRPr="003F6981" w14:paraId="00D94408" w14:textId="77777777" w:rsidTr="00057BD3">
        <w:trPr>
          <w:jc w:val="center"/>
        </w:trPr>
        <w:tc>
          <w:tcPr>
            <w:tcW w:w="1814" w:type="pct"/>
            <w:vAlign w:val="center"/>
          </w:tcPr>
          <w:p w14:paraId="6A6B4598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  <w:tc>
          <w:tcPr>
            <w:tcW w:w="3186" w:type="pct"/>
            <w:vAlign w:val="center"/>
          </w:tcPr>
          <w:p w14:paraId="3059D1FA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ED3C16" w:rsidRPr="003F6981" w14:paraId="2ACE4BAA" w14:textId="77777777" w:rsidTr="00057BD3">
        <w:trPr>
          <w:trHeight w:val="855"/>
          <w:jc w:val="center"/>
        </w:trPr>
        <w:tc>
          <w:tcPr>
            <w:tcW w:w="1814" w:type="pct"/>
            <w:vAlign w:val="center"/>
          </w:tcPr>
          <w:p w14:paraId="2A13A313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E63E446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Podpis(y) osoby(osób) upoważnionej(ych) do podpisania niniejszej oferty w imieniu Wykonawcy(ów). </w:t>
            </w:r>
          </w:p>
          <w:p w14:paraId="693924A3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podpisana w formie kwalifikowanego podpisu elektronicznego lub w postaci podpisu zaufanego lub w postaci podpisu osobistego.</w:t>
            </w:r>
          </w:p>
          <w:p w14:paraId="503F6338" w14:textId="77777777" w:rsidR="00ED3C16" w:rsidRPr="003F6981" w:rsidRDefault="00ED3C16" w:rsidP="00057BD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73976F3" w14:textId="77777777" w:rsidR="00ED3C16" w:rsidRDefault="00ED3C16" w:rsidP="00ED3C16">
      <w:pPr>
        <w:rPr>
          <w:rFonts w:asciiTheme="minorHAnsi" w:hAnsiTheme="minorHAnsi" w:cstheme="minorHAnsi"/>
          <w:sz w:val="22"/>
          <w:szCs w:val="22"/>
        </w:rPr>
      </w:pPr>
    </w:p>
    <w:p w14:paraId="029518FB" w14:textId="77777777" w:rsidR="00A76A31" w:rsidRDefault="00A76A31" w:rsidP="00ED3C16">
      <w:pPr>
        <w:rPr>
          <w:rFonts w:asciiTheme="minorHAnsi" w:hAnsiTheme="minorHAnsi" w:cstheme="minorHAnsi"/>
          <w:sz w:val="22"/>
          <w:szCs w:val="22"/>
        </w:rPr>
      </w:pPr>
    </w:p>
    <w:p w14:paraId="2CEBFA59" w14:textId="77777777" w:rsidR="00A76A31" w:rsidRDefault="00A76A31" w:rsidP="00A76A31">
      <w:pPr>
        <w:keepNext/>
        <w:widowControl w:val="0"/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Załącznik nr </w:t>
      </w:r>
      <w:r w:rsidR="004F20CC">
        <w:rPr>
          <w:rFonts w:asciiTheme="minorHAnsi" w:hAnsiTheme="minorHAnsi" w:cstheme="minorHAnsi"/>
          <w:b/>
        </w:rPr>
        <w:t xml:space="preserve">10 do SWZ </w:t>
      </w:r>
    </w:p>
    <w:p w14:paraId="73F005C4" w14:textId="77777777" w:rsidR="00A76A31" w:rsidRPr="003F6981" w:rsidRDefault="004F20CC" w:rsidP="00A76A31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</w:rPr>
        <w:t>Wykaz usług</w:t>
      </w:r>
    </w:p>
    <w:p w14:paraId="5A1A3473" w14:textId="77777777" w:rsidR="00A76A31" w:rsidRPr="003F6981" w:rsidRDefault="00A76A31" w:rsidP="00A76A31">
      <w:pPr>
        <w:keepNext/>
        <w:widowControl w:val="0"/>
        <w:numPr>
          <w:ilvl w:val="0"/>
          <w:numId w:val="19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3A5B108C" w14:textId="77777777" w:rsidR="00A76A31" w:rsidRPr="003F6981" w:rsidRDefault="00A76A31" w:rsidP="00A76A31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Centrum  Administracji Pieczy Zastępczej</w:t>
      </w:r>
    </w:p>
    <w:p w14:paraId="52968C7F" w14:textId="77777777" w:rsidR="00A76A31" w:rsidRPr="003F6981" w:rsidRDefault="00A76A31" w:rsidP="00A76A31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90-159 Łódź</w:t>
      </w:r>
      <w:r>
        <w:rPr>
          <w:rFonts w:asciiTheme="minorHAnsi" w:hAnsiTheme="minorHAnsi" w:cstheme="minorHAnsi"/>
          <w:b/>
          <w:color w:val="000000"/>
        </w:rPr>
        <w:t xml:space="preserve">, </w:t>
      </w:r>
      <w:r w:rsidRPr="003F6981">
        <w:rPr>
          <w:rFonts w:asciiTheme="minorHAnsi" w:hAnsiTheme="minorHAnsi" w:cstheme="minorHAnsi"/>
          <w:b/>
          <w:color w:val="000000"/>
        </w:rPr>
        <w:t>ul. Małachowskiego 74</w:t>
      </w:r>
    </w:p>
    <w:p w14:paraId="7498C278" w14:textId="77777777" w:rsidR="00A76A31" w:rsidRPr="003F6981" w:rsidRDefault="00A76A31" w:rsidP="00A76A31">
      <w:pPr>
        <w:keepNext/>
        <w:keepLines/>
        <w:widowControl w:val="0"/>
        <w:numPr>
          <w:ilvl w:val="0"/>
          <w:numId w:val="19"/>
        </w:numPr>
        <w:spacing w:before="120" w:after="120"/>
        <w:jc w:val="both"/>
        <w:rPr>
          <w:rFonts w:asciiTheme="minorHAnsi" w:eastAsia="Calibri" w:hAnsiTheme="minorHAnsi" w:cstheme="minorHAnsi"/>
          <w:b/>
        </w:rPr>
      </w:pPr>
      <w:r w:rsidRPr="003F6981">
        <w:rPr>
          <w:rFonts w:asciiTheme="minorHAnsi" w:eastAsia="Calibri" w:hAnsiTheme="minorHAnsi" w:cstheme="minorHAnsi"/>
          <w:b/>
        </w:rPr>
        <w:t>WYKONAWCA:</w:t>
      </w:r>
    </w:p>
    <w:p w14:paraId="236969BC" w14:textId="77777777" w:rsidR="00A76A31" w:rsidRPr="003F6981" w:rsidRDefault="00A76A31" w:rsidP="00A76A31">
      <w:pPr>
        <w:keepNext/>
        <w:widowControl w:val="0"/>
        <w:spacing w:after="12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Niniejsza oferta zostaje złożona przez</w:t>
      </w:r>
      <w:r w:rsidRPr="003F6981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footnoteReference w:id="6"/>
      </w:r>
      <w:r w:rsidRPr="003F6981">
        <w:rPr>
          <w:rFonts w:asciiTheme="minorHAnsi" w:hAnsiTheme="minorHAnsi" w:cstheme="minorHAnsi"/>
          <w:b/>
          <w:color w:val="00000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A76A31" w:rsidRPr="003F6981" w14:paraId="7A196DA9" w14:textId="77777777" w:rsidTr="00CD3CB2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1E0A19C1" w14:textId="77777777" w:rsidR="00A76A31" w:rsidRPr="003F6981" w:rsidRDefault="00A76A31" w:rsidP="00CD3CB2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48ACD65" w14:textId="77777777" w:rsidR="00A76A31" w:rsidRPr="003F6981" w:rsidRDefault="00A76A31" w:rsidP="00CD3CB2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BF64BB8" w14:textId="77777777" w:rsidR="00A76A31" w:rsidRPr="003F6981" w:rsidRDefault="00A76A31" w:rsidP="00CD3CB2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3F6981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2C3BC3F" w14:textId="77777777" w:rsidR="00A76A31" w:rsidRPr="003F6981" w:rsidRDefault="00A76A31" w:rsidP="00CD3CB2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A76A31" w:rsidRPr="003F6981" w14:paraId="69DA7EE0" w14:textId="77777777" w:rsidTr="00CD3CB2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3C90F61D" w14:textId="77777777" w:rsidR="00A76A31" w:rsidRPr="003F6981" w:rsidRDefault="00A76A31" w:rsidP="00CD3CB2">
            <w:pPr>
              <w:keepNext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203E8AFB" w14:textId="77777777" w:rsidR="00A76A31" w:rsidRPr="003F6981" w:rsidRDefault="00A76A31" w:rsidP="00CD3CB2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1A668DDC" w14:textId="77777777" w:rsidR="00A76A31" w:rsidRPr="003F6981" w:rsidRDefault="00A76A31" w:rsidP="00CD3CB2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6B5D001E" w14:textId="77777777" w:rsidR="00A76A31" w:rsidRPr="003F6981" w:rsidRDefault="00A76A31" w:rsidP="00CD3CB2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7E423A80" w14:textId="77777777" w:rsidR="00A76A31" w:rsidRDefault="00A76A31" w:rsidP="00ED3C16">
      <w:pPr>
        <w:rPr>
          <w:rFonts w:asciiTheme="minorHAnsi" w:hAnsiTheme="minorHAnsi" w:cstheme="minorHAnsi"/>
          <w:sz w:val="22"/>
          <w:szCs w:val="22"/>
        </w:rPr>
      </w:pPr>
    </w:p>
    <w:p w14:paraId="4DCB4C9E" w14:textId="77777777" w:rsidR="00280D4B" w:rsidRPr="00443EAE" w:rsidRDefault="00280D4B" w:rsidP="00443EAE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280D4B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pn.: </w:t>
      </w:r>
      <w:r w:rsidR="00443EAE" w:rsidRPr="000F048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„zorganizowanie kolonii  letnich dla maksymalnie 120 uczestników  projektu  „Разом - wsparcie integracji obywateli państw trzecich”</w:t>
      </w:r>
      <w:r w:rsidRPr="00757805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zh-CN" w:bidi="en-US"/>
        </w:rPr>
        <w:t xml:space="preserve"> </w:t>
      </w:r>
      <w:r w:rsidRPr="00280D4B">
        <w:rPr>
          <w:rFonts w:asciiTheme="minorHAnsi" w:hAnsiTheme="minorHAnsi" w:cstheme="minorHAnsi"/>
          <w:sz w:val="22"/>
          <w:szCs w:val="22"/>
        </w:rPr>
        <w:t xml:space="preserve">oświadczam (oświadczamy), że w celu oceny spełniania warunku udziału w postępowaniu określonego w </w:t>
      </w:r>
      <w:r w:rsidRPr="00CF442F">
        <w:rPr>
          <w:rFonts w:asciiTheme="minorHAnsi" w:hAnsiTheme="minorHAnsi" w:cstheme="minorHAnsi"/>
          <w:sz w:val="22"/>
          <w:szCs w:val="22"/>
        </w:rPr>
        <w:t xml:space="preserve">pkt </w:t>
      </w:r>
      <w:r w:rsidR="00D2229B" w:rsidRPr="00CF442F">
        <w:rPr>
          <w:rFonts w:asciiTheme="minorHAnsi" w:hAnsiTheme="minorHAnsi" w:cstheme="minorHAnsi"/>
          <w:sz w:val="22"/>
          <w:szCs w:val="22"/>
        </w:rPr>
        <w:t>7.4.1)</w:t>
      </w:r>
      <w:r w:rsidRPr="00CF442F">
        <w:rPr>
          <w:rFonts w:asciiTheme="minorHAnsi" w:hAnsiTheme="minorHAnsi" w:cstheme="minorHAnsi"/>
          <w:sz w:val="22"/>
          <w:szCs w:val="22"/>
        </w:rPr>
        <w:t xml:space="preserve"> SWZ wykazuję</w:t>
      </w:r>
      <w:r w:rsidRPr="00280D4B">
        <w:rPr>
          <w:rFonts w:asciiTheme="minorHAnsi" w:hAnsiTheme="minorHAnsi" w:cstheme="minorHAnsi"/>
          <w:sz w:val="22"/>
          <w:szCs w:val="22"/>
        </w:rPr>
        <w:t xml:space="preserve"> (wykazujemy) następujące usługi:</w:t>
      </w:r>
    </w:p>
    <w:tbl>
      <w:tblPr>
        <w:tblW w:w="960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3873"/>
        <w:gridCol w:w="1842"/>
        <w:gridCol w:w="1418"/>
        <w:gridCol w:w="1843"/>
      </w:tblGrid>
      <w:tr w:rsidR="00280D4B" w:rsidRPr="00CF442F" w14:paraId="592DFB7B" w14:textId="77777777" w:rsidTr="00280D4B">
        <w:trPr>
          <w:trHeight w:val="1019"/>
        </w:trPr>
        <w:tc>
          <w:tcPr>
            <w:tcW w:w="630" w:type="dxa"/>
            <w:vAlign w:val="center"/>
          </w:tcPr>
          <w:p w14:paraId="0B4716A7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873" w:type="dxa"/>
            <w:vAlign w:val="center"/>
          </w:tcPr>
          <w:p w14:paraId="413CC28F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Nazwa, rodzaj i zakres (usług)</w:t>
            </w:r>
          </w:p>
          <w:p w14:paraId="5300C323" w14:textId="77777777" w:rsidR="00280D4B" w:rsidRPr="00CF442F" w:rsidRDefault="00280D4B" w:rsidP="00D2229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wykonanych samodzielnie lub przez podmiot udostępniający zdolność techniczną lub zawodową</w:t>
            </w:r>
          </w:p>
        </w:tc>
        <w:tc>
          <w:tcPr>
            <w:tcW w:w="1842" w:type="dxa"/>
            <w:vAlign w:val="center"/>
          </w:tcPr>
          <w:p w14:paraId="5F4AF1BA" w14:textId="77777777" w:rsidR="00280D4B" w:rsidRPr="00CF442F" w:rsidRDefault="00280D4B" w:rsidP="00280D4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 xml:space="preserve">Wartość brutto </w:t>
            </w:r>
            <w:r w:rsidRPr="00CF442F">
              <w:rPr>
                <w:rFonts w:asciiTheme="minorHAnsi" w:hAnsiTheme="minorHAnsi" w:cstheme="minorHAnsi"/>
                <w:sz w:val="22"/>
                <w:szCs w:val="22"/>
              </w:rPr>
              <w:br/>
              <w:t>w PLN zamówienia/ usług</w:t>
            </w:r>
          </w:p>
          <w:p w14:paraId="59284882" w14:textId="77777777" w:rsidR="00280D4B" w:rsidRPr="00CF442F" w:rsidRDefault="00CF442F" w:rsidP="00280D4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(zgodnie z pkt. 7</w:t>
            </w:r>
            <w:r w:rsidR="00D2229B" w:rsidRPr="00CF442F">
              <w:rPr>
                <w:rFonts w:asciiTheme="minorHAnsi" w:hAnsiTheme="minorHAnsi" w:cstheme="minorHAnsi"/>
                <w:sz w:val="22"/>
                <w:szCs w:val="22"/>
              </w:rPr>
              <w:t>.4.1)</w:t>
            </w:r>
            <w:r w:rsidR="00280D4B" w:rsidRPr="00CF442F">
              <w:rPr>
                <w:rFonts w:asciiTheme="minorHAnsi" w:hAnsiTheme="minorHAnsi" w:cstheme="minorHAnsi"/>
                <w:sz w:val="22"/>
                <w:szCs w:val="22"/>
              </w:rPr>
              <w:t>.SWZ)</w:t>
            </w:r>
          </w:p>
          <w:p w14:paraId="79727831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779EF41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 xml:space="preserve">Okres wykonania  usługi – </w:t>
            </w:r>
          </w:p>
          <w:p w14:paraId="5BDC6967" w14:textId="77777777" w:rsidR="00280D4B" w:rsidRPr="00CF442F" w:rsidRDefault="00280D4B" w:rsidP="00280D4B">
            <w:pPr>
              <w:keepLines/>
              <w:widowControl w:val="0"/>
              <w:ind w:left="-7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od/do (d,m,r)</w:t>
            </w:r>
          </w:p>
        </w:tc>
        <w:tc>
          <w:tcPr>
            <w:tcW w:w="1843" w:type="dxa"/>
            <w:vAlign w:val="center"/>
          </w:tcPr>
          <w:p w14:paraId="31C477A0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 xml:space="preserve">Nazwa i adres podmiotu, </w:t>
            </w:r>
            <w:r w:rsidRPr="00CF442F">
              <w:rPr>
                <w:rFonts w:asciiTheme="minorHAnsi" w:hAnsiTheme="minorHAnsi" w:cstheme="minorHAnsi"/>
                <w:sz w:val="22"/>
                <w:szCs w:val="22"/>
              </w:rPr>
              <w:br/>
              <w:t>na rzecz którego usługa została wykonana</w:t>
            </w:r>
          </w:p>
        </w:tc>
      </w:tr>
      <w:tr w:rsidR="00280D4B" w:rsidRPr="00CF442F" w14:paraId="53778F64" w14:textId="77777777" w:rsidTr="00280D4B">
        <w:trPr>
          <w:trHeight w:val="2475"/>
        </w:trPr>
        <w:tc>
          <w:tcPr>
            <w:tcW w:w="630" w:type="dxa"/>
            <w:vAlign w:val="center"/>
          </w:tcPr>
          <w:p w14:paraId="54158D07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73" w:type="dxa"/>
          </w:tcPr>
          <w:p w14:paraId="59D01C3C" w14:textId="77777777" w:rsidR="00280D4B" w:rsidRPr="00CF442F" w:rsidRDefault="00280D4B" w:rsidP="00280D4B">
            <w:pPr>
              <w:keepLines/>
              <w:widowControl w:val="0"/>
              <w:spacing w:before="100" w:beforeAutospacing="1"/>
              <w:ind w:left="-7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FD809B5" w14:textId="77777777" w:rsidR="00D2229B" w:rsidRPr="00CF442F" w:rsidRDefault="00280D4B" w:rsidP="00D2229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Usługa polegająca </w:t>
            </w:r>
            <w:r w:rsidR="00D2229B" w:rsidRPr="00CF442F">
              <w:rPr>
                <w:rFonts w:asciiTheme="minorHAnsi" w:hAnsiTheme="minorHAnsi" w:cstheme="minorHAnsi"/>
                <w:sz w:val="22"/>
                <w:szCs w:val="22"/>
              </w:rPr>
              <w:t>na zorganizowaniu letniego wypoczynku/kolonii</w:t>
            </w:r>
          </w:p>
          <w:p w14:paraId="3DF92B69" w14:textId="77777777" w:rsidR="00D2229B" w:rsidRPr="00CF442F" w:rsidRDefault="00D2229B" w:rsidP="00D2229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</w:t>
            </w:r>
            <w:r w:rsidR="00BB3B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………………..</w:t>
            </w:r>
          </w:p>
          <w:p w14:paraId="1B034000" w14:textId="77777777" w:rsidR="00D2229B" w:rsidRPr="00BB3B5B" w:rsidRDefault="00D2229B" w:rsidP="00D2229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B3B5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(wskazać nazwę, p</w:t>
            </w:r>
            <w:r w:rsidR="00CF442F" w:rsidRPr="00BB3B5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rzedmiot/zakres usługi</w:t>
            </w:r>
            <w:r w:rsidRPr="00BB3B5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)</w:t>
            </w:r>
          </w:p>
          <w:p w14:paraId="66BB0635" w14:textId="77777777" w:rsidR="00D2229B" w:rsidRPr="00CF442F" w:rsidRDefault="00D2229B" w:rsidP="00D2229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EA00A9" w14:textId="77777777" w:rsidR="00D2229B" w:rsidRPr="00CF442F" w:rsidRDefault="00D2229B" w:rsidP="00D2229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trwającego …………..dni</w:t>
            </w:r>
          </w:p>
          <w:p w14:paraId="3F283254" w14:textId="77777777" w:rsidR="00D2229B" w:rsidRPr="00CF442F" w:rsidRDefault="00D2229B" w:rsidP="00D2229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(wskazać ilość dni kolonii/wypoczynku; min.7 dni)</w:t>
            </w:r>
          </w:p>
          <w:p w14:paraId="041F9FAE" w14:textId="77777777" w:rsidR="00D2229B" w:rsidRPr="00CF442F" w:rsidRDefault="00D2229B" w:rsidP="00D2229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3D7D8C" w14:textId="77777777" w:rsidR="00D2229B" w:rsidRPr="00CF442F" w:rsidRDefault="00D2229B" w:rsidP="00D2229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dla ……………… osób (dzieci i młodzieży)</w:t>
            </w:r>
          </w:p>
          <w:p w14:paraId="6E064B8F" w14:textId="77777777" w:rsidR="00443EAE" w:rsidRDefault="00D2229B" w:rsidP="00D2229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B3B5B">
              <w:rPr>
                <w:rFonts w:asciiTheme="minorHAnsi" w:hAnsiTheme="minorHAnsi" w:cstheme="minorHAnsi"/>
                <w:sz w:val="16"/>
                <w:szCs w:val="16"/>
              </w:rPr>
              <w:t xml:space="preserve">(wskazać ilość osób/uczestników kolonii; </w:t>
            </w:r>
          </w:p>
          <w:p w14:paraId="028D95C7" w14:textId="77777777" w:rsidR="00D2229B" w:rsidRPr="00BB3B5B" w:rsidRDefault="00D2229B" w:rsidP="00D2229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B3B5B">
              <w:rPr>
                <w:rFonts w:asciiTheme="minorHAnsi" w:hAnsiTheme="minorHAnsi" w:cstheme="minorHAnsi"/>
                <w:sz w:val="16"/>
                <w:szCs w:val="16"/>
              </w:rPr>
              <w:t>m.in. 50 osób (dzieci i młodzieży))</w:t>
            </w:r>
          </w:p>
          <w:p w14:paraId="0CB7AB45" w14:textId="77777777" w:rsidR="00280D4B" w:rsidRPr="00CF442F" w:rsidRDefault="00280D4B" w:rsidP="00D2229B">
            <w:pPr>
              <w:keepLines/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D321D7A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6A1D6FD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9C14E0D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7DC0DA8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004C411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1E29871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CFEFFD8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</w:t>
            </w:r>
          </w:p>
          <w:p w14:paraId="4DA9BE4F" w14:textId="77777777" w:rsidR="00280D4B" w:rsidRPr="00CF442F" w:rsidRDefault="00D2229B" w:rsidP="00280D4B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3B5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</w:t>
            </w:r>
            <w:r w:rsidRPr="00BB3B5B">
              <w:rPr>
                <w:rFonts w:asciiTheme="minorHAnsi" w:hAnsiTheme="minorHAnsi" w:cstheme="minorHAnsi"/>
                <w:sz w:val="16"/>
                <w:szCs w:val="16"/>
              </w:rPr>
              <w:t xml:space="preserve">wskazać </w:t>
            </w:r>
            <w:r w:rsidR="00280D4B" w:rsidRPr="00BB3B5B">
              <w:rPr>
                <w:rFonts w:asciiTheme="minorHAnsi" w:hAnsiTheme="minorHAnsi" w:cstheme="minorHAnsi"/>
                <w:sz w:val="16"/>
                <w:szCs w:val="16"/>
              </w:rPr>
              <w:t xml:space="preserve">wartość usługi </w:t>
            </w:r>
            <w:r w:rsidR="00280D4B" w:rsidRPr="00BB3B5B">
              <w:rPr>
                <w:rFonts w:asciiTheme="minorHAnsi" w:hAnsiTheme="minorHAnsi" w:cstheme="minorHAnsi"/>
                <w:sz w:val="16"/>
                <w:szCs w:val="16"/>
              </w:rPr>
              <w:br/>
              <w:t>PLN (brutto)</w:t>
            </w:r>
            <w:r w:rsidRPr="00BB3B5B">
              <w:rPr>
                <w:rFonts w:asciiTheme="minorHAnsi" w:hAnsiTheme="minorHAnsi" w:cstheme="minorHAnsi"/>
                <w:sz w:val="16"/>
                <w:szCs w:val="16"/>
              </w:rPr>
              <w:t>; min. 30 000 PLN brutto</w:t>
            </w: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03F6C96D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D99FD37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793FDAD" w14:textId="77777777" w:rsidR="00280D4B" w:rsidRPr="00CF442F" w:rsidRDefault="00280D4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229B" w:rsidRPr="00CF442F" w14:paraId="422A9561" w14:textId="77777777" w:rsidTr="00280D4B">
        <w:trPr>
          <w:trHeight w:val="2475"/>
        </w:trPr>
        <w:tc>
          <w:tcPr>
            <w:tcW w:w="630" w:type="dxa"/>
            <w:vAlign w:val="center"/>
          </w:tcPr>
          <w:p w14:paraId="2CC4DC5A" w14:textId="77777777" w:rsidR="00D2229B" w:rsidRPr="00CF442F" w:rsidRDefault="00D2229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73" w:type="dxa"/>
          </w:tcPr>
          <w:p w14:paraId="17462730" w14:textId="77777777" w:rsidR="00D2229B" w:rsidRPr="00CF442F" w:rsidRDefault="00D2229B" w:rsidP="00633AB7">
            <w:pPr>
              <w:keepLines/>
              <w:widowControl w:val="0"/>
              <w:spacing w:before="100" w:beforeAutospacing="1"/>
              <w:ind w:left="-7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95A22A4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Usługa polegająca </w:t>
            </w: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na zorganizowaniu letniego wypoczynku/kolonii</w:t>
            </w:r>
          </w:p>
          <w:p w14:paraId="11EFF55A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</w:t>
            </w:r>
            <w:r w:rsidR="00BB3B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………………….</w:t>
            </w:r>
            <w:r w:rsidRPr="00CF44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</w:t>
            </w:r>
          </w:p>
          <w:p w14:paraId="3DA43644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(wskazać nazwę, przedmiot/zakres usługi/kontraktu)</w:t>
            </w:r>
          </w:p>
          <w:p w14:paraId="5FC2ADDC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94C4FC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trwającego …………..dni</w:t>
            </w:r>
          </w:p>
          <w:p w14:paraId="4855DF3F" w14:textId="77777777" w:rsidR="00D2229B" w:rsidRPr="00BB3B5B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B3B5B">
              <w:rPr>
                <w:rFonts w:asciiTheme="minorHAnsi" w:hAnsiTheme="minorHAnsi" w:cstheme="minorHAnsi"/>
                <w:sz w:val="16"/>
                <w:szCs w:val="16"/>
              </w:rPr>
              <w:t>(wskazać ilość dni kolonii/wypoczynku; min.7 dni)</w:t>
            </w:r>
          </w:p>
          <w:p w14:paraId="21625CB7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8B9060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dla ……………… osób (dzieci i młodzieży)</w:t>
            </w:r>
          </w:p>
          <w:p w14:paraId="662EA00B" w14:textId="77777777" w:rsidR="00443EAE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B3B5B">
              <w:rPr>
                <w:rFonts w:asciiTheme="minorHAnsi" w:hAnsiTheme="minorHAnsi" w:cstheme="minorHAnsi"/>
                <w:sz w:val="16"/>
                <w:szCs w:val="16"/>
              </w:rPr>
              <w:t xml:space="preserve">(wskazać ilość osób/uczestników kolonii; </w:t>
            </w:r>
          </w:p>
          <w:p w14:paraId="25BEB8CA" w14:textId="77777777" w:rsidR="00D2229B" w:rsidRPr="009E7000" w:rsidRDefault="00D2229B" w:rsidP="009E7000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B3B5B">
              <w:rPr>
                <w:rFonts w:asciiTheme="minorHAnsi" w:hAnsiTheme="minorHAnsi" w:cstheme="minorHAnsi"/>
                <w:sz w:val="16"/>
                <w:szCs w:val="16"/>
              </w:rPr>
              <w:t>m.in. 50 osób (dzieci i młodzieży))</w:t>
            </w:r>
          </w:p>
        </w:tc>
        <w:tc>
          <w:tcPr>
            <w:tcW w:w="1842" w:type="dxa"/>
          </w:tcPr>
          <w:p w14:paraId="20C3DB5A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4C2C77E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F6BDE4E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83C0C49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2B01DF7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97A7793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A4A4382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442F">
              <w:rPr>
                <w:rFonts w:asciiTheme="minorHAnsi" w:hAnsiTheme="minorHAnsi" w:cstheme="minorHAnsi"/>
                <w:sz w:val="22"/>
                <w:szCs w:val="22"/>
              </w:rPr>
              <w:t>……………………</w:t>
            </w:r>
          </w:p>
          <w:p w14:paraId="2E0C846E" w14:textId="77777777" w:rsidR="00D2229B" w:rsidRPr="00BB3B5B" w:rsidRDefault="00D2229B" w:rsidP="00633AB7">
            <w:pPr>
              <w:keepLines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B3B5B">
              <w:rPr>
                <w:rFonts w:asciiTheme="minorHAnsi" w:hAnsiTheme="minorHAnsi" w:cstheme="minorHAnsi"/>
                <w:sz w:val="16"/>
                <w:szCs w:val="16"/>
              </w:rPr>
              <w:t xml:space="preserve">(wskazać wartość usługi </w:t>
            </w:r>
            <w:r w:rsidRPr="00BB3B5B">
              <w:rPr>
                <w:rFonts w:asciiTheme="minorHAnsi" w:hAnsiTheme="minorHAnsi" w:cstheme="minorHAnsi"/>
                <w:sz w:val="16"/>
                <w:szCs w:val="16"/>
              </w:rPr>
              <w:br/>
              <w:t>PLN (brutto); min. 30 000 PLN brutto)</w:t>
            </w:r>
          </w:p>
          <w:p w14:paraId="31413E43" w14:textId="77777777" w:rsidR="00D2229B" w:rsidRPr="00CF442F" w:rsidRDefault="00D2229B" w:rsidP="00633AB7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EFE6310" w14:textId="77777777" w:rsidR="00D2229B" w:rsidRPr="00CF442F" w:rsidRDefault="00D2229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02B24AB" w14:textId="77777777" w:rsidR="00D2229B" w:rsidRPr="00CF442F" w:rsidRDefault="00D2229B" w:rsidP="00280D4B">
            <w:pPr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6B17B62" w14:textId="77777777" w:rsidR="00280D4B" w:rsidRDefault="00280D4B" w:rsidP="00280D4B">
      <w:pPr>
        <w:keepNext/>
        <w:keepLines/>
        <w:widowControl w:val="0"/>
        <w:suppressAutoHyphens/>
        <w:ind w:left="851" w:hanging="851"/>
        <w:rPr>
          <w:b/>
          <w:sz w:val="22"/>
          <w:szCs w:val="22"/>
        </w:rPr>
      </w:pPr>
      <w:r>
        <w:rPr>
          <w:b/>
          <w:sz w:val="20"/>
          <w:szCs w:val="20"/>
        </w:rPr>
        <w:t>*</w:t>
      </w:r>
      <w:r w:rsidRPr="00837985">
        <w:rPr>
          <w:b/>
          <w:sz w:val="20"/>
          <w:szCs w:val="20"/>
        </w:rPr>
        <w:t>Tabelę rozszerzyć w zależności od potrzeb</w:t>
      </w:r>
    </w:p>
    <w:p w14:paraId="11D753F1" w14:textId="77777777" w:rsidR="00D2229B" w:rsidRPr="00971140" w:rsidRDefault="00D2229B" w:rsidP="009E7000">
      <w:pPr>
        <w:keepLines/>
        <w:widowControl w:val="0"/>
        <w:tabs>
          <w:tab w:val="left" w:pos="567"/>
        </w:tabs>
        <w:ind w:right="142"/>
        <w:outlineLvl w:val="0"/>
        <w:rPr>
          <w:rFonts w:asciiTheme="minorHAnsi" w:eastAsia="Calibri" w:hAnsiTheme="minorHAnsi" w:cstheme="minorHAnsi"/>
          <w:b/>
          <w:bCs/>
          <w:i/>
          <w:spacing w:val="-1"/>
          <w:kern w:val="32"/>
          <w:sz w:val="22"/>
          <w:szCs w:val="22"/>
          <w:u w:val="single"/>
        </w:rPr>
      </w:pPr>
      <w:r w:rsidRPr="00971140">
        <w:rPr>
          <w:rFonts w:asciiTheme="minorHAnsi" w:eastAsia="Calibri" w:hAnsiTheme="minorHAnsi" w:cstheme="minorHAnsi"/>
          <w:b/>
          <w:bCs/>
          <w:i/>
          <w:spacing w:val="-1"/>
          <w:kern w:val="32"/>
          <w:sz w:val="22"/>
          <w:szCs w:val="22"/>
          <w:u w:val="single"/>
        </w:rPr>
        <w:t>Uwagi:</w:t>
      </w:r>
    </w:p>
    <w:p w14:paraId="0CBC096A" w14:textId="77777777" w:rsidR="00D2229B" w:rsidRPr="009E7000" w:rsidRDefault="00D2229B" w:rsidP="009E7000">
      <w:pPr>
        <w:keepLines/>
        <w:widowControl w:val="0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outlineLvl w:val="0"/>
        <w:rPr>
          <w:rFonts w:ascii="Calibri" w:eastAsia="Calibri" w:hAnsi="Calibri" w:cs="Arial"/>
          <w:bCs/>
          <w:i/>
          <w:color w:val="000000"/>
          <w:spacing w:val="-1"/>
          <w:kern w:val="32"/>
          <w:sz w:val="20"/>
          <w:szCs w:val="20"/>
        </w:rPr>
      </w:pPr>
      <w:r w:rsidRPr="009E7000">
        <w:rPr>
          <w:rFonts w:ascii="Calibri" w:eastAsia="Calibri" w:hAnsi="Calibri" w:cs="Arial"/>
          <w:bCs/>
          <w:i/>
          <w:color w:val="000000"/>
          <w:spacing w:val="-1"/>
          <w:kern w:val="32"/>
          <w:sz w:val="20"/>
          <w:szCs w:val="20"/>
        </w:rPr>
        <w:t>W przypadku, gdy Wykonawca wykonywał w ramach kontraktu/umowy większy zakres prac, dla potrzeb niniejszego zamówienia powinien wyodrębnić i podać zakres zamówień, o których mowa powyżej.</w:t>
      </w:r>
    </w:p>
    <w:p w14:paraId="24C1D837" w14:textId="77777777" w:rsidR="00D2229B" w:rsidRPr="009E7000" w:rsidRDefault="00D2229B" w:rsidP="009E7000">
      <w:pPr>
        <w:keepLines/>
        <w:widowControl w:val="0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outlineLvl w:val="0"/>
        <w:rPr>
          <w:rFonts w:ascii="Calibri" w:eastAsia="Calibri" w:hAnsi="Calibri" w:cs="Arial"/>
          <w:bCs/>
          <w:i/>
          <w:color w:val="000000"/>
          <w:spacing w:val="-1"/>
          <w:kern w:val="32"/>
          <w:sz w:val="20"/>
          <w:szCs w:val="20"/>
        </w:rPr>
      </w:pPr>
      <w:r w:rsidRPr="009E7000">
        <w:rPr>
          <w:rFonts w:ascii="Calibri" w:eastAsia="Calibri" w:hAnsi="Calibri"/>
          <w:i/>
          <w:iCs/>
          <w:sz w:val="20"/>
          <w:szCs w:val="20"/>
        </w:rPr>
        <w:t>Jeżeli Wykonawca powołuje się na doświadczenie w realizacji usług wykonywanych wspólnie z innymi Wykonawcami, wykaz winien zawierać usługi, w których wykonaniu Wykonawca bezpośrednio uczestniczył.</w:t>
      </w:r>
    </w:p>
    <w:p w14:paraId="3B906C01" w14:textId="77777777" w:rsidR="00D2229B" w:rsidRPr="009E7000" w:rsidRDefault="00D2229B" w:rsidP="009E7000">
      <w:pPr>
        <w:keepLines/>
        <w:widowControl w:val="0"/>
        <w:numPr>
          <w:ilvl w:val="0"/>
          <w:numId w:val="33"/>
        </w:numPr>
        <w:tabs>
          <w:tab w:val="left" w:pos="284"/>
        </w:tabs>
        <w:ind w:left="284" w:hanging="284"/>
        <w:jc w:val="both"/>
        <w:outlineLvl w:val="0"/>
        <w:rPr>
          <w:rFonts w:ascii="Calibri" w:eastAsia="Calibri" w:hAnsi="Calibri" w:cs="Arial"/>
          <w:bCs/>
          <w:i/>
          <w:color w:val="000000"/>
          <w:spacing w:val="-1"/>
          <w:kern w:val="32"/>
          <w:sz w:val="20"/>
          <w:szCs w:val="20"/>
        </w:rPr>
      </w:pPr>
      <w:r w:rsidRPr="009E7000">
        <w:rPr>
          <w:rFonts w:ascii="Calibri" w:eastAsia="Calibri" w:hAnsi="Calibri" w:cs="Arial"/>
          <w:bCs/>
          <w:i/>
          <w:noProof/>
          <w:color w:val="000000"/>
          <w:spacing w:val="-1"/>
          <w:kern w:val="32"/>
          <w:sz w:val="20"/>
          <w:szCs w:val="20"/>
        </w:rPr>
        <w:t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Zamawiający zastrzega możliwość zwrócenia się do Wykonawcy o wyjaśnienia w zakresie faktycznie i konkretnie wykonywanego zakresu prac oraz przedstawienia stosownych dowodów np. umowy konsorcjum, z której wynika zakr</w:t>
      </w:r>
      <w:r w:rsidR="009E7000">
        <w:rPr>
          <w:rFonts w:ascii="Calibri" w:eastAsia="Calibri" w:hAnsi="Calibri" w:cs="Arial"/>
          <w:bCs/>
          <w:i/>
          <w:noProof/>
          <w:color w:val="000000"/>
          <w:spacing w:val="-1"/>
          <w:kern w:val="32"/>
          <w:sz w:val="20"/>
          <w:szCs w:val="20"/>
        </w:rPr>
        <w:t xml:space="preserve">es obowiązków czy wystawionych </w:t>
      </w:r>
      <w:r w:rsidRPr="009E7000">
        <w:rPr>
          <w:rFonts w:ascii="Calibri" w:eastAsia="Calibri" w:hAnsi="Calibri" w:cs="Arial"/>
          <w:bCs/>
          <w:i/>
          <w:noProof/>
          <w:color w:val="000000"/>
          <w:spacing w:val="-1"/>
          <w:kern w:val="32"/>
          <w:sz w:val="20"/>
          <w:szCs w:val="20"/>
        </w:rPr>
        <w:t>przez Wykonawcę faktur.</w:t>
      </w:r>
    </w:p>
    <w:p w14:paraId="2E8C3AC8" w14:textId="77777777" w:rsidR="00D2229B" w:rsidRPr="009E7000" w:rsidRDefault="00D2229B" w:rsidP="009E7000">
      <w:pPr>
        <w:keepLines/>
        <w:widowControl w:val="0"/>
        <w:numPr>
          <w:ilvl w:val="0"/>
          <w:numId w:val="33"/>
        </w:numPr>
        <w:tabs>
          <w:tab w:val="left" w:pos="284"/>
        </w:tabs>
        <w:ind w:left="284" w:hanging="284"/>
        <w:jc w:val="both"/>
        <w:outlineLvl w:val="0"/>
        <w:rPr>
          <w:rFonts w:ascii="Calibri" w:eastAsia="Calibri" w:hAnsi="Calibri" w:cs="Arial"/>
          <w:bCs/>
          <w:i/>
          <w:color w:val="000000"/>
          <w:spacing w:val="-1"/>
          <w:kern w:val="32"/>
          <w:sz w:val="20"/>
          <w:szCs w:val="20"/>
        </w:rPr>
      </w:pPr>
      <w:r w:rsidRPr="009E7000">
        <w:rPr>
          <w:rFonts w:ascii="Calibri" w:eastAsia="Calibri" w:hAnsi="Calibri" w:cs="Arial"/>
          <w:bCs/>
          <w:i/>
          <w:color w:val="000000"/>
          <w:spacing w:val="-1"/>
          <w:kern w:val="32"/>
          <w:sz w:val="20"/>
          <w:szCs w:val="20"/>
        </w:rPr>
        <w:t>Dla potrzeb oceny spełniania warunku określonego powyżej, jeśli wartość lub wartości zostaną podane w walutach innych niż PLN, Zamawiający przyjmie średni kurs danej waluty publikowany przez Narodowy Bank Polski w dniu publikacji ogłoszenia o zamówieniu w Biuletynie Zamówień Publicznych. Jeżeli w dniu publikacji ogłoszenia o zamówieniu w Biuletynie Zamówień Publicznych, Narodowy Bank Polski nie publikuje średniego kursu danej waluty, za podstawę przeliczenia przyjmuje się średni kurs waluty publikowany pierwszego dnia, po dniu publikacji ogłoszenia o zamówieniu w Biuletynie Zamówień Publicznych, w którym zostanie on opublikowany.</w:t>
      </w:r>
    </w:p>
    <w:p w14:paraId="54B7CB05" w14:textId="77777777" w:rsidR="00D2229B" w:rsidRPr="009E7000" w:rsidRDefault="00D2229B" w:rsidP="009E7000">
      <w:pPr>
        <w:keepLines/>
        <w:widowControl w:val="0"/>
        <w:numPr>
          <w:ilvl w:val="0"/>
          <w:numId w:val="33"/>
        </w:numPr>
        <w:tabs>
          <w:tab w:val="left" w:pos="284"/>
        </w:tabs>
        <w:ind w:left="284" w:hanging="284"/>
        <w:jc w:val="both"/>
        <w:outlineLvl w:val="0"/>
        <w:rPr>
          <w:rFonts w:ascii="Calibri" w:eastAsia="Calibri" w:hAnsi="Calibri" w:cs="Arial"/>
          <w:bCs/>
          <w:i/>
          <w:spacing w:val="-1"/>
          <w:kern w:val="32"/>
          <w:sz w:val="20"/>
          <w:szCs w:val="20"/>
        </w:rPr>
      </w:pPr>
      <w:r w:rsidRPr="009E7000">
        <w:rPr>
          <w:rFonts w:ascii="Calibri" w:eastAsia="Calibri" w:hAnsi="Calibri" w:cs="Arial"/>
          <w:bCs/>
          <w:i/>
          <w:noProof/>
          <w:spacing w:val="-1"/>
          <w:kern w:val="32"/>
          <w:sz w:val="20"/>
          <w:szCs w:val="20"/>
        </w:rPr>
        <w:t>Zamawiający zastrzega weryfikację potwierdzenia należytego wykonania prac bezpośrednio u podmiotu, na rzecz, którego usługi były wykonane.</w:t>
      </w:r>
    </w:p>
    <w:p w14:paraId="29F459C8" w14:textId="77777777" w:rsidR="00D2229B" w:rsidRPr="009E7000" w:rsidRDefault="00D2229B" w:rsidP="009E7000">
      <w:pPr>
        <w:keepLines/>
        <w:widowControl w:val="0"/>
        <w:numPr>
          <w:ilvl w:val="0"/>
          <w:numId w:val="33"/>
        </w:numPr>
        <w:tabs>
          <w:tab w:val="left" w:pos="284"/>
        </w:tabs>
        <w:ind w:left="284" w:hanging="284"/>
        <w:jc w:val="both"/>
        <w:outlineLvl w:val="0"/>
        <w:rPr>
          <w:rFonts w:ascii="Calibri" w:eastAsia="Calibri" w:hAnsi="Calibri" w:cs="Arial"/>
          <w:bCs/>
          <w:i/>
          <w:spacing w:val="-1"/>
          <w:kern w:val="32"/>
          <w:sz w:val="20"/>
          <w:szCs w:val="20"/>
        </w:rPr>
      </w:pPr>
      <w:r w:rsidRPr="009E7000">
        <w:rPr>
          <w:rFonts w:ascii="Calibri" w:eastAsia="Calibri" w:hAnsi="Calibri" w:cs="Arial"/>
          <w:i/>
          <w:sz w:val="20"/>
          <w:szCs w:val="20"/>
        </w:rPr>
        <w:t>Okres wyrażony w latach, o którym mowa w pkt. 1) liczy się wstecz od dnia, w którym upływa termin składania ofert.</w:t>
      </w:r>
    </w:p>
    <w:p w14:paraId="1E2514C4" w14:textId="77777777" w:rsidR="009E7000" w:rsidRPr="009E7000" w:rsidRDefault="009E7000" w:rsidP="00280D4B">
      <w:pPr>
        <w:keepNext/>
        <w:keepLines/>
        <w:widowControl w:val="0"/>
        <w:suppressAutoHyphens/>
        <w:spacing w:after="120" w:line="276" w:lineRule="auto"/>
        <w:rPr>
          <w:rFonts w:ascii="Calibri" w:hAnsi="Calibri" w:cs="Calibri"/>
          <w:sz w:val="16"/>
          <w:szCs w:val="16"/>
        </w:rPr>
      </w:pPr>
    </w:p>
    <w:p w14:paraId="0F9A6525" w14:textId="77777777" w:rsidR="00280D4B" w:rsidRPr="009E7000" w:rsidRDefault="00280D4B" w:rsidP="009E7000">
      <w:pPr>
        <w:keepNext/>
        <w:keepLines/>
        <w:widowControl w:val="0"/>
        <w:suppressAutoHyphens/>
        <w:rPr>
          <w:rFonts w:ascii="Calibri" w:hAnsi="Calibri" w:cs="Calibri"/>
          <w:sz w:val="22"/>
          <w:szCs w:val="22"/>
        </w:rPr>
      </w:pPr>
      <w:r w:rsidRPr="009E7000">
        <w:rPr>
          <w:rFonts w:ascii="Calibri" w:hAnsi="Calibri" w:cs="Calibri"/>
          <w:sz w:val="22"/>
          <w:szCs w:val="22"/>
        </w:rPr>
        <w:t>Oświadczam/y* że:</w:t>
      </w:r>
    </w:p>
    <w:p w14:paraId="3126E9ED" w14:textId="77777777" w:rsidR="00280D4B" w:rsidRPr="009E7000" w:rsidRDefault="00280D4B" w:rsidP="009E7000">
      <w:pPr>
        <w:keepNext/>
        <w:keepLines/>
        <w:widowControl w:val="0"/>
        <w:suppressAutoHyphens/>
        <w:rPr>
          <w:rFonts w:ascii="Calibri" w:hAnsi="Calibri" w:cs="Calibri"/>
          <w:sz w:val="22"/>
          <w:szCs w:val="22"/>
        </w:rPr>
      </w:pPr>
      <w:r w:rsidRPr="009E7000">
        <w:rPr>
          <w:rFonts w:ascii="Calibri" w:hAnsi="Calibri" w:cs="Calibri"/>
          <w:sz w:val="22"/>
          <w:szCs w:val="22"/>
        </w:rPr>
        <w:t>poz.  ………. wykazu stanowi zdolność techniczną lub zawodową Wykonawcy składającego ofertę,</w:t>
      </w:r>
    </w:p>
    <w:p w14:paraId="3CE8E664" w14:textId="77777777" w:rsidR="00280D4B" w:rsidRPr="009E7000" w:rsidRDefault="00280D4B" w:rsidP="00280D4B">
      <w:pPr>
        <w:keepNext/>
        <w:keepLines/>
        <w:widowControl w:val="0"/>
        <w:suppressAutoHyphens/>
        <w:spacing w:after="120"/>
        <w:rPr>
          <w:rFonts w:ascii="Calibri" w:hAnsi="Calibri" w:cs="Calibri"/>
          <w:sz w:val="22"/>
          <w:szCs w:val="22"/>
        </w:rPr>
      </w:pPr>
      <w:r w:rsidRPr="009E7000">
        <w:rPr>
          <w:rFonts w:ascii="Calibri" w:hAnsi="Calibri" w:cs="Calibri"/>
          <w:sz w:val="22"/>
          <w:szCs w:val="22"/>
        </w:rPr>
        <w:t>poz. ………. wykazu jest zdolnością techniczną lub zawodową oddaną do dyspozycji przez inny/inne* podmiot/y*.</w:t>
      </w:r>
    </w:p>
    <w:p w14:paraId="4DDB5422" w14:textId="77777777" w:rsidR="00280D4B" w:rsidRPr="009E7000" w:rsidRDefault="00280D4B" w:rsidP="00280D4B">
      <w:pPr>
        <w:keepNext/>
        <w:keepLines/>
        <w:widowControl w:val="0"/>
        <w:suppressAutoHyphens/>
        <w:spacing w:after="120"/>
        <w:rPr>
          <w:rFonts w:ascii="Calibri" w:hAnsi="Calibri" w:cs="Calibri"/>
          <w:sz w:val="20"/>
          <w:szCs w:val="20"/>
        </w:rPr>
      </w:pPr>
      <w:r w:rsidRPr="009E7000">
        <w:rPr>
          <w:rFonts w:ascii="Calibri" w:hAnsi="Calibri" w:cs="Calibri"/>
          <w:sz w:val="16"/>
          <w:szCs w:val="16"/>
        </w:rPr>
        <w:t>* Niepotrzebne skreślić</w:t>
      </w:r>
    </w:p>
    <w:p w14:paraId="723772F7" w14:textId="77777777" w:rsidR="00280D4B" w:rsidRPr="009E7000" w:rsidRDefault="00280D4B" w:rsidP="00280D4B">
      <w:pPr>
        <w:keepNext/>
        <w:widowControl w:val="0"/>
        <w:autoSpaceDE w:val="0"/>
        <w:autoSpaceDN w:val="0"/>
        <w:rPr>
          <w:rFonts w:cs="Arial"/>
          <w:sz w:val="16"/>
          <w:szCs w:val="16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76"/>
        <w:gridCol w:w="6110"/>
      </w:tblGrid>
      <w:tr w:rsidR="00280D4B" w:rsidRPr="00213F6A" w14:paraId="0E2D39B6" w14:textId="77777777" w:rsidTr="00280D4B">
        <w:trPr>
          <w:jc w:val="center"/>
        </w:trPr>
        <w:tc>
          <w:tcPr>
            <w:tcW w:w="1710" w:type="pct"/>
            <w:vAlign w:val="center"/>
          </w:tcPr>
          <w:p w14:paraId="54426D08" w14:textId="77777777" w:rsidR="00280D4B" w:rsidRPr="00213F6A" w:rsidRDefault="00280D4B" w:rsidP="00280D4B">
            <w:pPr>
              <w:widowControl w:val="0"/>
              <w:autoSpaceDE w:val="0"/>
              <w:autoSpaceDN w:val="0"/>
              <w:jc w:val="center"/>
              <w:rPr>
                <w:rFonts w:cs="Arial"/>
                <w:sz w:val="18"/>
                <w:szCs w:val="18"/>
              </w:rPr>
            </w:pPr>
            <w:r w:rsidRPr="00213F6A">
              <w:rPr>
                <w:rFonts w:cs="Arial"/>
                <w:sz w:val="18"/>
                <w:szCs w:val="18"/>
              </w:rPr>
              <w:t>………………..………..</w:t>
            </w:r>
          </w:p>
        </w:tc>
        <w:tc>
          <w:tcPr>
            <w:tcW w:w="3290" w:type="pct"/>
            <w:vAlign w:val="center"/>
          </w:tcPr>
          <w:p w14:paraId="135DBD20" w14:textId="77777777" w:rsidR="00280D4B" w:rsidRPr="00213F6A" w:rsidRDefault="00280D4B" w:rsidP="00280D4B">
            <w:pPr>
              <w:widowControl w:val="0"/>
              <w:autoSpaceDE w:val="0"/>
              <w:autoSpaceDN w:val="0"/>
              <w:jc w:val="center"/>
              <w:rPr>
                <w:rFonts w:cs="Arial"/>
                <w:sz w:val="18"/>
                <w:szCs w:val="18"/>
              </w:rPr>
            </w:pPr>
            <w:r w:rsidRPr="00213F6A">
              <w:rPr>
                <w:rFonts w:cs="Arial"/>
                <w:sz w:val="18"/>
                <w:szCs w:val="18"/>
              </w:rPr>
              <w:t>………………………….………………………………………</w:t>
            </w:r>
          </w:p>
        </w:tc>
      </w:tr>
      <w:tr w:rsidR="00280D4B" w:rsidRPr="00213F6A" w14:paraId="743A35B6" w14:textId="77777777" w:rsidTr="00280D4B">
        <w:trPr>
          <w:jc w:val="center"/>
        </w:trPr>
        <w:tc>
          <w:tcPr>
            <w:tcW w:w="1710" w:type="pct"/>
            <w:vAlign w:val="center"/>
          </w:tcPr>
          <w:p w14:paraId="780BC0B9" w14:textId="77777777" w:rsidR="00280D4B" w:rsidRPr="00213F6A" w:rsidRDefault="00280D4B" w:rsidP="00280D4B">
            <w:pPr>
              <w:widowControl w:val="0"/>
              <w:autoSpaceDE w:val="0"/>
              <w:autoSpaceDN w:val="0"/>
              <w:jc w:val="center"/>
              <w:rPr>
                <w:rFonts w:cs="Arial"/>
                <w:sz w:val="18"/>
                <w:szCs w:val="18"/>
              </w:rPr>
            </w:pPr>
            <w:r w:rsidRPr="00213F6A">
              <w:rPr>
                <w:rFonts w:cs="Arial"/>
                <w:sz w:val="18"/>
                <w:szCs w:val="18"/>
              </w:rPr>
              <w:t>Miejscowość / Data</w:t>
            </w:r>
          </w:p>
        </w:tc>
        <w:tc>
          <w:tcPr>
            <w:tcW w:w="3290" w:type="pct"/>
            <w:vAlign w:val="center"/>
          </w:tcPr>
          <w:p w14:paraId="75ED6F97" w14:textId="77777777" w:rsidR="00280D4B" w:rsidRPr="00213F6A" w:rsidRDefault="00280D4B" w:rsidP="00280D4B">
            <w:pPr>
              <w:widowControl w:val="0"/>
              <w:autoSpaceDE w:val="0"/>
              <w:autoSpaceDN w:val="0"/>
              <w:jc w:val="center"/>
              <w:rPr>
                <w:rFonts w:cs="Arial"/>
                <w:sz w:val="18"/>
                <w:szCs w:val="18"/>
              </w:rPr>
            </w:pPr>
            <w:r w:rsidRPr="00213F6A">
              <w:rPr>
                <w:rFonts w:cs="Arial"/>
                <w:sz w:val="18"/>
                <w:szCs w:val="18"/>
              </w:rPr>
              <w:t xml:space="preserve">Podpis(y) osoby(osób) upoważnionej(ych) do podpisania niniejszego </w:t>
            </w:r>
            <w:r>
              <w:rPr>
                <w:rFonts w:cs="Arial"/>
                <w:sz w:val="18"/>
                <w:szCs w:val="18"/>
              </w:rPr>
              <w:t>wykazu</w:t>
            </w:r>
            <w:r w:rsidRPr="00213F6A">
              <w:rPr>
                <w:rFonts w:cs="Arial"/>
                <w:sz w:val="18"/>
                <w:szCs w:val="18"/>
              </w:rPr>
              <w:t xml:space="preserve"> w imieniu Wykonawcy(ów). </w:t>
            </w:r>
          </w:p>
          <w:p w14:paraId="30DEF3C2" w14:textId="77777777" w:rsidR="00280D4B" w:rsidRPr="00213F6A" w:rsidRDefault="00280D4B" w:rsidP="00280D4B">
            <w:pPr>
              <w:widowControl w:val="0"/>
              <w:autoSpaceDE w:val="0"/>
              <w:autoSpaceDN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Wykaz</w:t>
            </w:r>
            <w:r w:rsidRPr="00213F6A">
              <w:rPr>
                <w:rFonts w:cs="Arial"/>
                <w:sz w:val="18"/>
                <w:szCs w:val="18"/>
              </w:rPr>
              <w:t xml:space="preserve"> w postaci elektronicznej win</w:t>
            </w:r>
            <w:r>
              <w:rPr>
                <w:rFonts w:cs="Arial"/>
                <w:sz w:val="18"/>
                <w:szCs w:val="18"/>
              </w:rPr>
              <w:t>ien być podpisany</w:t>
            </w:r>
            <w:r w:rsidRPr="00213F6A">
              <w:rPr>
                <w:rFonts w:cs="Arial"/>
                <w:sz w:val="18"/>
                <w:szCs w:val="18"/>
              </w:rPr>
              <w:t xml:space="preserve"> kwalifikowanym podpisem elektronicznym lub podpisem zaufanym</w:t>
            </w:r>
            <w:r w:rsidRPr="00213F6A">
              <w:rPr>
                <w:rFonts w:cs="Arial"/>
                <w:sz w:val="18"/>
                <w:szCs w:val="18"/>
              </w:rPr>
              <w:br/>
              <w:t>lub podpisem osobistym</w:t>
            </w:r>
          </w:p>
        </w:tc>
      </w:tr>
    </w:tbl>
    <w:p w14:paraId="782B77F5" w14:textId="77777777" w:rsidR="00CD3CB2" w:rsidRDefault="00CD3CB2" w:rsidP="009E7000">
      <w:pPr>
        <w:rPr>
          <w:rFonts w:asciiTheme="minorHAnsi" w:hAnsiTheme="minorHAnsi" w:cstheme="minorHAnsi"/>
          <w:sz w:val="22"/>
          <w:szCs w:val="22"/>
        </w:rPr>
      </w:pPr>
    </w:p>
    <w:sectPr w:rsidR="00CD3CB2" w:rsidSect="009D517D">
      <w:pgSz w:w="11906" w:h="16838"/>
      <w:pgMar w:top="1956" w:right="1418" w:bottom="992" w:left="1418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9940D" w14:textId="77777777" w:rsidR="00633AB7" w:rsidRDefault="00633AB7" w:rsidP="000F1DCF">
      <w:r>
        <w:separator/>
      </w:r>
    </w:p>
  </w:endnote>
  <w:endnote w:type="continuationSeparator" w:id="0">
    <w:p w14:paraId="1F0F5AD4" w14:textId="77777777" w:rsidR="00633AB7" w:rsidRDefault="00633AB7" w:rsidP="000F1DCF">
      <w:r>
        <w:continuationSeparator/>
      </w:r>
    </w:p>
  </w:endnote>
  <w:endnote w:type="continuationNotice" w:id="1">
    <w:p w14:paraId="750F58FE" w14:textId="77777777" w:rsidR="00633AB7" w:rsidRDefault="00633A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340936990"/>
      <w:docPartObj>
        <w:docPartGallery w:val="Page Numbers (Bottom of Page)"/>
        <w:docPartUnique/>
      </w:docPartObj>
    </w:sdtPr>
    <w:sdtEndPr/>
    <w:sdtContent>
      <w:p w14:paraId="0EAB4BD7" w14:textId="77777777" w:rsidR="00633AB7" w:rsidRPr="00F437B2" w:rsidRDefault="00633AB7">
        <w:pPr>
          <w:pStyle w:val="Stopka"/>
          <w:jc w:val="right"/>
          <w:rPr>
            <w:rFonts w:asciiTheme="minorHAnsi" w:hAnsiTheme="minorHAnsi" w:cstheme="minorHAnsi"/>
          </w:rPr>
        </w:pPr>
        <w:r w:rsidRPr="00F437B2">
          <w:rPr>
            <w:rFonts w:asciiTheme="minorHAnsi" w:hAnsiTheme="minorHAnsi" w:cstheme="minorHAnsi"/>
          </w:rPr>
          <w:fldChar w:fldCharType="begin"/>
        </w:r>
        <w:r w:rsidRPr="00F437B2">
          <w:rPr>
            <w:rFonts w:asciiTheme="minorHAnsi" w:hAnsiTheme="minorHAnsi" w:cstheme="minorHAnsi"/>
          </w:rPr>
          <w:instrText>PAGE   \* MERGEFORMAT</w:instrText>
        </w:r>
        <w:r w:rsidRPr="00F437B2">
          <w:rPr>
            <w:rFonts w:asciiTheme="minorHAnsi" w:hAnsiTheme="minorHAnsi" w:cstheme="minorHAnsi"/>
          </w:rPr>
          <w:fldChar w:fldCharType="separate"/>
        </w:r>
        <w:r w:rsidR="009E7000">
          <w:rPr>
            <w:rFonts w:asciiTheme="minorHAnsi" w:hAnsiTheme="minorHAnsi" w:cstheme="minorHAnsi"/>
            <w:noProof/>
          </w:rPr>
          <w:t>22</w:t>
        </w:r>
        <w:r w:rsidRPr="00F437B2">
          <w:rPr>
            <w:rFonts w:asciiTheme="minorHAnsi" w:hAnsiTheme="minorHAnsi" w:cstheme="minorHAnsi"/>
          </w:rPr>
          <w:fldChar w:fldCharType="end"/>
        </w:r>
      </w:p>
    </w:sdtContent>
  </w:sdt>
  <w:p w14:paraId="5C8930B9" w14:textId="77777777" w:rsidR="00633AB7" w:rsidRDefault="00633AB7">
    <w:pPr>
      <w:pStyle w:val="Stopka"/>
    </w:pPr>
    <w:r w:rsidRPr="004E7F96">
      <w:rPr>
        <w:noProof/>
        <w:kern w:val="1"/>
        <w:szCs w:val="20"/>
      </w:rPr>
      <w:drawing>
        <wp:inline distT="0" distB="0" distL="0" distR="0" wp14:anchorId="3AA53B5A" wp14:editId="6FE2AD54">
          <wp:extent cx="5759450" cy="828040"/>
          <wp:effectExtent l="0" t="0" r="0" b="0"/>
          <wp:docPr id="1974244613" name="Obraz 19742446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25A4C" w14:textId="77777777" w:rsidR="00633AB7" w:rsidRDefault="00633AB7" w:rsidP="000F1DCF">
      <w:r>
        <w:separator/>
      </w:r>
    </w:p>
  </w:footnote>
  <w:footnote w:type="continuationSeparator" w:id="0">
    <w:p w14:paraId="736F5CC5" w14:textId="77777777" w:rsidR="00633AB7" w:rsidRDefault="00633AB7" w:rsidP="000F1DCF">
      <w:r>
        <w:continuationSeparator/>
      </w:r>
    </w:p>
  </w:footnote>
  <w:footnote w:type="continuationNotice" w:id="1">
    <w:p w14:paraId="43ED0463" w14:textId="77777777" w:rsidR="00633AB7" w:rsidRDefault="00633AB7"/>
  </w:footnote>
  <w:footnote w:id="2">
    <w:p w14:paraId="66207436" w14:textId="77777777" w:rsidR="00633AB7" w:rsidRPr="00E94E05" w:rsidRDefault="00633AB7" w:rsidP="00A81D37">
      <w:pPr>
        <w:pStyle w:val="Tekstprzypisudolnego"/>
      </w:pPr>
    </w:p>
  </w:footnote>
  <w:footnote w:id="3">
    <w:p w14:paraId="06172FD6" w14:textId="77777777" w:rsidR="00633AB7" w:rsidRPr="00E251CD" w:rsidRDefault="00633AB7" w:rsidP="00EE3A11">
      <w:pPr>
        <w:pStyle w:val="Tekstprzypisudolnego"/>
      </w:pPr>
    </w:p>
  </w:footnote>
  <w:footnote w:id="4">
    <w:p w14:paraId="4292CDA7" w14:textId="77777777" w:rsidR="00633AB7" w:rsidRDefault="00633AB7" w:rsidP="00345235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5">
    <w:p w14:paraId="14E86041" w14:textId="77777777" w:rsidR="00633AB7" w:rsidRDefault="00633AB7" w:rsidP="006E5EC7">
      <w:pPr>
        <w:pStyle w:val="Tekstprzypisudolnego"/>
      </w:pPr>
      <w:r>
        <w:t>.</w:t>
      </w:r>
    </w:p>
  </w:footnote>
  <w:footnote w:id="6">
    <w:p w14:paraId="31C15643" w14:textId="77777777" w:rsidR="00633AB7" w:rsidRDefault="00633AB7" w:rsidP="00A76A31">
      <w:pPr>
        <w:pStyle w:val="Tekstprzypisudolnego"/>
      </w:pP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B6CBE" w14:textId="77777777" w:rsidR="00633AB7" w:rsidRDefault="00633AB7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1602922" wp14:editId="1117019A">
          <wp:simplePos x="0" y="0"/>
          <wp:positionH relativeFrom="column">
            <wp:posOffset>-271145</wp:posOffset>
          </wp:positionH>
          <wp:positionV relativeFrom="paragraph">
            <wp:posOffset>-363855</wp:posOffset>
          </wp:positionV>
          <wp:extent cx="5762625" cy="742950"/>
          <wp:effectExtent l="19050" t="0" r="9525" b="0"/>
          <wp:wrapSquare wrapText="bothSides"/>
          <wp:docPr id="266041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867A69E" w14:textId="77777777" w:rsidR="00633AB7" w:rsidRDefault="00633AB7">
    <w:pPr>
      <w:pStyle w:val="Nagwek"/>
    </w:pPr>
  </w:p>
  <w:p w14:paraId="7B6FBCF5" w14:textId="77777777" w:rsidR="00633AB7" w:rsidRDefault="00633AB7">
    <w:pPr>
      <w:pStyle w:val="Nagwek"/>
    </w:pPr>
  </w:p>
  <w:p w14:paraId="08B100BD" w14:textId="77777777" w:rsidR="00633AB7" w:rsidRPr="00636C97" w:rsidRDefault="00633AB7" w:rsidP="00636C97">
    <w:pPr>
      <w:widowControl w:val="0"/>
      <w:spacing w:line="276" w:lineRule="auto"/>
      <w:rPr>
        <w:rFonts w:asciiTheme="minorHAnsi" w:hAnsiTheme="minorHAnsi" w:cstheme="minorHAnsi"/>
        <w:b/>
        <w:bCs/>
        <w:sz w:val="22"/>
        <w:szCs w:val="22"/>
      </w:rPr>
    </w:pPr>
    <w:r w:rsidRPr="00BD1190">
      <w:rPr>
        <w:rFonts w:asciiTheme="minorHAnsi" w:hAnsiTheme="minorHAnsi" w:cstheme="minorHAnsi"/>
        <w:b/>
        <w:bCs/>
        <w:sz w:val="22"/>
        <w:szCs w:val="22"/>
      </w:rPr>
      <w:t xml:space="preserve">Nr </w:t>
    </w:r>
    <w:r w:rsidRPr="00C567E1">
      <w:rPr>
        <w:rFonts w:asciiTheme="minorHAnsi" w:hAnsiTheme="minorHAnsi" w:cstheme="minorHAnsi"/>
        <w:b/>
        <w:bCs/>
        <w:sz w:val="22"/>
        <w:szCs w:val="22"/>
      </w:rPr>
      <w:t xml:space="preserve">postępowania: </w:t>
    </w:r>
    <w:r>
      <w:rPr>
        <w:rFonts w:asciiTheme="minorHAnsi" w:hAnsiTheme="minorHAnsi" w:cstheme="minorHAnsi"/>
        <w:b/>
        <w:bCs/>
        <w:sz w:val="22"/>
        <w:szCs w:val="22"/>
      </w:rPr>
      <w:t>2/2026</w:t>
    </w:r>
    <w:r w:rsidRPr="00BD1190">
      <w:rPr>
        <w:rFonts w:asciiTheme="minorHAnsi" w:hAnsiTheme="minorHAnsi" w:cstheme="minorHAnsi"/>
        <w:b/>
        <w:bCs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F"/>
    <w:multiLevelType w:val="singleLevel"/>
    <w:tmpl w:val="0000000F"/>
    <w:name w:val="WW8Num65"/>
    <w:lvl w:ilvl="0">
      <w:start w:val="3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3" w15:restartNumberingAfterBreak="0">
    <w:nsid w:val="00000010"/>
    <w:multiLevelType w:val="singleLevel"/>
    <w:tmpl w:val="00000010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4"/>
    <w:multiLevelType w:val="multilevel"/>
    <w:tmpl w:val="00000014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Calibri"/>
        <w:kern w:val="1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20"/>
    <w:multiLevelType w:val="singleLevel"/>
    <w:tmpl w:val="00000020"/>
    <w:name w:val="WW8Num84"/>
    <w:lvl w:ilvl="0">
      <w:start w:val="1"/>
      <w:numFmt w:val="bullet"/>
      <w:lvlText w:val=""/>
      <w:lvlJc w:val="left"/>
      <w:pPr>
        <w:tabs>
          <w:tab w:val="num" w:pos="0"/>
        </w:tabs>
        <w:ind w:left="850" w:hanging="360"/>
      </w:pPr>
      <w:rPr>
        <w:rFonts w:ascii="Symbol" w:hAnsi="Symbol" w:cs="Symbol" w:hint="default"/>
        <w:color w:val="00000A"/>
        <w:kern w:val="1"/>
        <w:sz w:val="22"/>
        <w:szCs w:val="22"/>
      </w:rPr>
    </w:lvl>
  </w:abstractNum>
  <w:abstractNum w:abstractNumId="6" w15:restartNumberingAfterBreak="0">
    <w:nsid w:val="0000002D"/>
    <w:multiLevelType w:val="singleLevel"/>
    <w:tmpl w:val="0000002D"/>
    <w:name w:val="WW8Num98"/>
    <w:lvl w:ilvl="0">
      <w:start w:val="1"/>
      <w:numFmt w:val="decimal"/>
      <w:lvlText w:val="%1)"/>
      <w:lvlJc w:val="left"/>
      <w:pPr>
        <w:tabs>
          <w:tab w:val="num" w:pos="709"/>
        </w:tabs>
        <w:ind w:left="1440" w:hanging="360"/>
      </w:pPr>
    </w:lvl>
  </w:abstractNum>
  <w:abstractNum w:abstractNumId="7" w15:restartNumberingAfterBreak="0">
    <w:nsid w:val="03BA1ED8"/>
    <w:multiLevelType w:val="hybridMultilevel"/>
    <w:tmpl w:val="C954515E"/>
    <w:lvl w:ilvl="0" w:tplc="E9D429CA">
      <w:start w:val="1"/>
      <w:numFmt w:val="decimal"/>
      <w:lvlText w:val="%1)"/>
      <w:lvlJc w:val="left"/>
      <w:pPr>
        <w:ind w:left="180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47640DD"/>
    <w:multiLevelType w:val="multilevel"/>
    <w:tmpl w:val="19CAA9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5F40537"/>
    <w:multiLevelType w:val="hybridMultilevel"/>
    <w:tmpl w:val="62164F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23606"/>
    <w:multiLevelType w:val="hybridMultilevel"/>
    <w:tmpl w:val="D37A6C06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3851B6"/>
    <w:multiLevelType w:val="multilevel"/>
    <w:tmpl w:val="0A36FF1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786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6E10FF1"/>
    <w:multiLevelType w:val="hybridMultilevel"/>
    <w:tmpl w:val="662C29F8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E07D57"/>
    <w:multiLevelType w:val="hybridMultilevel"/>
    <w:tmpl w:val="6C30DDA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D471F99"/>
    <w:multiLevelType w:val="hybridMultilevel"/>
    <w:tmpl w:val="AFAAAB28"/>
    <w:lvl w:ilvl="0" w:tplc="6D5CC19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DA47C83"/>
    <w:multiLevelType w:val="hybridMultilevel"/>
    <w:tmpl w:val="72686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FE5BA1"/>
    <w:multiLevelType w:val="hybridMultilevel"/>
    <w:tmpl w:val="E7A2DC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E87585"/>
    <w:multiLevelType w:val="hybridMultilevel"/>
    <w:tmpl w:val="5074F526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AB5CFC"/>
    <w:multiLevelType w:val="singleLevel"/>
    <w:tmpl w:val="0000002D"/>
    <w:lvl w:ilvl="0">
      <w:start w:val="1"/>
      <w:numFmt w:val="decimal"/>
      <w:lvlText w:val="%1)"/>
      <w:lvlJc w:val="left"/>
      <w:pPr>
        <w:tabs>
          <w:tab w:val="num" w:pos="709"/>
        </w:tabs>
        <w:ind w:left="1440" w:hanging="360"/>
      </w:pPr>
    </w:lvl>
  </w:abstractNum>
  <w:abstractNum w:abstractNumId="19" w15:restartNumberingAfterBreak="0">
    <w:nsid w:val="1B6C2ED6"/>
    <w:multiLevelType w:val="multilevel"/>
    <w:tmpl w:val="0A36FF1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786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01B300B"/>
    <w:multiLevelType w:val="multilevel"/>
    <w:tmpl w:val="016850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42" w:hanging="432"/>
      </w:pPr>
      <w:rPr>
        <w:rFonts w:ascii="Arial" w:eastAsia="Arial Unicode MS" w:hAnsi="Arial" w:cs="Arial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5B80395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AF472EB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709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8" w15:restartNumberingAfterBreak="0">
    <w:nsid w:val="3E0E5E59"/>
    <w:multiLevelType w:val="multilevel"/>
    <w:tmpl w:val="4672FDE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786" w:hanging="360"/>
      </w:p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2E1571B"/>
    <w:multiLevelType w:val="hybridMultilevel"/>
    <w:tmpl w:val="D7B28AE4"/>
    <w:lvl w:ilvl="0" w:tplc="6D5CC19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4741165"/>
    <w:multiLevelType w:val="multilevel"/>
    <w:tmpl w:val="02C2156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sz w:val="24"/>
        <w:szCs w:val="24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2" w15:restartNumberingAfterBreak="0">
    <w:nsid w:val="66CB458D"/>
    <w:multiLevelType w:val="hybridMultilevel"/>
    <w:tmpl w:val="F65CB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93B517F"/>
    <w:multiLevelType w:val="multilevel"/>
    <w:tmpl w:val="5596F41E"/>
    <w:lvl w:ilvl="0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A660D85"/>
    <w:multiLevelType w:val="multilevel"/>
    <w:tmpl w:val="D0A848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EA02FDD"/>
    <w:multiLevelType w:val="hybridMultilevel"/>
    <w:tmpl w:val="926EEB40"/>
    <w:lvl w:ilvl="0" w:tplc="9FE0D7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243B1"/>
    <w:multiLevelType w:val="hybridMultilevel"/>
    <w:tmpl w:val="22E2817C"/>
    <w:lvl w:ilvl="0" w:tplc="3CCCDF1A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b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 w15:restartNumberingAfterBreak="0">
    <w:nsid w:val="76FB45C7"/>
    <w:multiLevelType w:val="multilevel"/>
    <w:tmpl w:val="3BEA0A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7A863560"/>
    <w:multiLevelType w:val="hybridMultilevel"/>
    <w:tmpl w:val="B0A676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D2A19F1"/>
    <w:multiLevelType w:val="hybridMultilevel"/>
    <w:tmpl w:val="CA967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25848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7014204">
    <w:abstractNumId w:val="8"/>
  </w:num>
  <w:num w:numId="2" w16cid:durableId="1707635854">
    <w:abstractNumId w:val="35"/>
  </w:num>
  <w:num w:numId="3" w16cid:durableId="2107531746">
    <w:abstractNumId w:val="38"/>
  </w:num>
  <w:num w:numId="4" w16cid:durableId="608775862">
    <w:abstractNumId w:val="10"/>
  </w:num>
  <w:num w:numId="5" w16cid:durableId="257568696">
    <w:abstractNumId w:val="20"/>
  </w:num>
  <w:num w:numId="6" w16cid:durableId="965236278">
    <w:abstractNumId w:val="25"/>
  </w:num>
  <w:num w:numId="7" w16cid:durableId="1901750575">
    <w:abstractNumId w:val="23"/>
  </w:num>
  <w:num w:numId="8" w16cid:durableId="1546063163">
    <w:abstractNumId w:val="30"/>
  </w:num>
  <w:num w:numId="9" w16cid:durableId="469983015">
    <w:abstractNumId w:val="26"/>
  </w:num>
  <w:num w:numId="10" w16cid:durableId="136187291">
    <w:abstractNumId w:val="1"/>
  </w:num>
  <w:num w:numId="11" w16cid:durableId="86194635">
    <w:abstractNumId w:val="33"/>
  </w:num>
  <w:num w:numId="12" w16cid:durableId="1093236492">
    <w:abstractNumId w:val="31"/>
  </w:num>
  <w:num w:numId="13" w16cid:durableId="19947199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3582661">
    <w:abstractNumId w:val="27"/>
  </w:num>
  <w:num w:numId="15" w16cid:durableId="1202206002">
    <w:abstractNumId w:val="11"/>
  </w:num>
  <w:num w:numId="16" w16cid:durableId="1243561380">
    <w:abstractNumId w:val="19"/>
  </w:num>
  <w:num w:numId="17" w16cid:durableId="1334989585">
    <w:abstractNumId w:val="28"/>
  </w:num>
  <w:num w:numId="18" w16cid:durableId="438183985">
    <w:abstractNumId w:val="24"/>
  </w:num>
  <w:num w:numId="19" w16cid:durableId="543560296">
    <w:abstractNumId w:val="41"/>
  </w:num>
  <w:num w:numId="20" w16cid:durableId="1075006707">
    <w:abstractNumId w:val="0"/>
  </w:num>
  <w:num w:numId="21" w16cid:durableId="256907485">
    <w:abstractNumId w:val="18"/>
  </w:num>
  <w:num w:numId="22" w16cid:durableId="1450510124">
    <w:abstractNumId w:val="17"/>
  </w:num>
  <w:num w:numId="23" w16cid:durableId="541870447">
    <w:abstractNumId w:val="32"/>
  </w:num>
  <w:num w:numId="24" w16cid:durableId="1673411127">
    <w:abstractNumId w:val="9"/>
  </w:num>
  <w:num w:numId="25" w16cid:durableId="1170871250">
    <w:abstractNumId w:val="16"/>
  </w:num>
  <w:num w:numId="26" w16cid:durableId="1034814646">
    <w:abstractNumId w:val="12"/>
  </w:num>
  <w:num w:numId="27" w16cid:durableId="806360939">
    <w:abstractNumId w:val="15"/>
  </w:num>
  <w:num w:numId="28" w16cid:durableId="1605267004">
    <w:abstractNumId w:val="29"/>
  </w:num>
  <w:num w:numId="29" w16cid:durableId="1305771560">
    <w:abstractNumId w:val="14"/>
  </w:num>
  <w:num w:numId="30" w16cid:durableId="354692531">
    <w:abstractNumId w:val="36"/>
  </w:num>
  <w:num w:numId="31" w16cid:durableId="1562399180">
    <w:abstractNumId w:val="39"/>
  </w:num>
  <w:num w:numId="32" w16cid:durableId="1316953386">
    <w:abstractNumId w:val="13"/>
  </w:num>
  <w:num w:numId="33" w16cid:durableId="746880586">
    <w:abstractNumId w:val="7"/>
  </w:num>
  <w:num w:numId="34" w16cid:durableId="157044089">
    <w:abstractNumId w:val="22"/>
  </w:num>
  <w:num w:numId="35" w16cid:durableId="1370956414">
    <w:abstractNumId w:val="40"/>
  </w:num>
  <w:num w:numId="36" w16cid:durableId="1730765091">
    <w:abstractNumId w:val="37"/>
  </w:num>
  <w:num w:numId="37" w16cid:durableId="817763156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1CB"/>
    <w:rsid w:val="00004929"/>
    <w:rsid w:val="000058A3"/>
    <w:rsid w:val="00007472"/>
    <w:rsid w:val="00007B28"/>
    <w:rsid w:val="00007E72"/>
    <w:rsid w:val="0001016A"/>
    <w:rsid w:val="00011439"/>
    <w:rsid w:val="00012214"/>
    <w:rsid w:val="00012548"/>
    <w:rsid w:val="00012B0B"/>
    <w:rsid w:val="00014A8A"/>
    <w:rsid w:val="000151F9"/>
    <w:rsid w:val="0001569F"/>
    <w:rsid w:val="00015B95"/>
    <w:rsid w:val="00016F35"/>
    <w:rsid w:val="000179DD"/>
    <w:rsid w:val="00021F08"/>
    <w:rsid w:val="000226D7"/>
    <w:rsid w:val="00022E90"/>
    <w:rsid w:val="0002409D"/>
    <w:rsid w:val="0002409E"/>
    <w:rsid w:val="00024159"/>
    <w:rsid w:val="00024441"/>
    <w:rsid w:val="00024889"/>
    <w:rsid w:val="00024AF6"/>
    <w:rsid w:val="00024C2A"/>
    <w:rsid w:val="000254C7"/>
    <w:rsid w:val="000255BE"/>
    <w:rsid w:val="00025C8F"/>
    <w:rsid w:val="000262FC"/>
    <w:rsid w:val="00026759"/>
    <w:rsid w:val="000278ED"/>
    <w:rsid w:val="000317A9"/>
    <w:rsid w:val="0003224C"/>
    <w:rsid w:val="00033A48"/>
    <w:rsid w:val="00033FF9"/>
    <w:rsid w:val="00034793"/>
    <w:rsid w:val="00035C62"/>
    <w:rsid w:val="00036A89"/>
    <w:rsid w:val="000432C4"/>
    <w:rsid w:val="00043611"/>
    <w:rsid w:val="000436EE"/>
    <w:rsid w:val="0004373B"/>
    <w:rsid w:val="00043BCE"/>
    <w:rsid w:val="000450C6"/>
    <w:rsid w:val="00045936"/>
    <w:rsid w:val="000461C6"/>
    <w:rsid w:val="00046CE9"/>
    <w:rsid w:val="000521B3"/>
    <w:rsid w:val="000530B3"/>
    <w:rsid w:val="0005502D"/>
    <w:rsid w:val="0005623C"/>
    <w:rsid w:val="0005768C"/>
    <w:rsid w:val="00057BD3"/>
    <w:rsid w:val="00061417"/>
    <w:rsid w:val="00061705"/>
    <w:rsid w:val="0006246E"/>
    <w:rsid w:val="00063447"/>
    <w:rsid w:val="00063DB3"/>
    <w:rsid w:val="00064F52"/>
    <w:rsid w:val="00065305"/>
    <w:rsid w:val="00065D2D"/>
    <w:rsid w:val="0006778A"/>
    <w:rsid w:val="00067AFF"/>
    <w:rsid w:val="00067B80"/>
    <w:rsid w:val="00070355"/>
    <w:rsid w:val="00070A95"/>
    <w:rsid w:val="00071677"/>
    <w:rsid w:val="00072F3C"/>
    <w:rsid w:val="000741E0"/>
    <w:rsid w:val="0007439E"/>
    <w:rsid w:val="00075F3E"/>
    <w:rsid w:val="0007618E"/>
    <w:rsid w:val="00076486"/>
    <w:rsid w:val="000778FB"/>
    <w:rsid w:val="00077BA1"/>
    <w:rsid w:val="00077DF6"/>
    <w:rsid w:val="0008280E"/>
    <w:rsid w:val="00082FED"/>
    <w:rsid w:val="0008405C"/>
    <w:rsid w:val="00084B5A"/>
    <w:rsid w:val="00084E5C"/>
    <w:rsid w:val="00086526"/>
    <w:rsid w:val="00087C7A"/>
    <w:rsid w:val="000910CE"/>
    <w:rsid w:val="00094B4F"/>
    <w:rsid w:val="00094DF7"/>
    <w:rsid w:val="00097838"/>
    <w:rsid w:val="000978A4"/>
    <w:rsid w:val="00097C94"/>
    <w:rsid w:val="000A12A1"/>
    <w:rsid w:val="000A1E59"/>
    <w:rsid w:val="000A2873"/>
    <w:rsid w:val="000A3677"/>
    <w:rsid w:val="000A3D78"/>
    <w:rsid w:val="000A43B7"/>
    <w:rsid w:val="000A4BC7"/>
    <w:rsid w:val="000A692A"/>
    <w:rsid w:val="000A69C0"/>
    <w:rsid w:val="000B003C"/>
    <w:rsid w:val="000B0919"/>
    <w:rsid w:val="000B1CE6"/>
    <w:rsid w:val="000B2495"/>
    <w:rsid w:val="000B2E6A"/>
    <w:rsid w:val="000B391F"/>
    <w:rsid w:val="000B3AD8"/>
    <w:rsid w:val="000B484D"/>
    <w:rsid w:val="000B4AD4"/>
    <w:rsid w:val="000B4D5B"/>
    <w:rsid w:val="000B557D"/>
    <w:rsid w:val="000B608D"/>
    <w:rsid w:val="000B7C6C"/>
    <w:rsid w:val="000C0411"/>
    <w:rsid w:val="000C08A0"/>
    <w:rsid w:val="000C2BD1"/>
    <w:rsid w:val="000C2C21"/>
    <w:rsid w:val="000C3885"/>
    <w:rsid w:val="000C3C89"/>
    <w:rsid w:val="000C557A"/>
    <w:rsid w:val="000C69C9"/>
    <w:rsid w:val="000C6C44"/>
    <w:rsid w:val="000C6E02"/>
    <w:rsid w:val="000C735D"/>
    <w:rsid w:val="000C7629"/>
    <w:rsid w:val="000C7F8C"/>
    <w:rsid w:val="000C7FEF"/>
    <w:rsid w:val="000D0DB6"/>
    <w:rsid w:val="000D1E74"/>
    <w:rsid w:val="000D1EB6"/>
    <w:rsid w:val="000D254C"/>
    <w:rsid w:val="000D2A39"/>
    <w:rsid w:val="000D390A"/>
    <w:rsid w:val="000D3D99"/>
    <w:rsid w:val="000D4695"/>
    <w:rsid w:val="000D504C"/>
    <w:rsid w:val="000D5247"/>
    <w:rsid w:val="000D55A8"/>
    <w:rsid w:val="000D6332"/>
    <w:rsid w:val="000D6A84"/>
    <w:rsid w:val="000D6F09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F0283"/>
    <w:rsid w:val="000F0624"/>
    <w:rsid w:val="000F0D02"/>
    <w:rsid w:val="000F12DA"/>
    <w:rsid w:val="000F14FE"/>
    <w:rsid w:val="000F15B1"/>
    <w:rsid w:val="000F1657"/>
    <w:rsid w:val="000F16B4"/>
    <w:rsid w:val="000F1980"/>
    <w:rsid w:val="000F1DCF"/>
    <w:rsid w:val="000F340E"/>
    <w:rsid w:val="000F3CDB"/>
    <w:rsid w:val="000F3FA7"/>
    <w:rsid w:val="000F42FF"/>
    <w:rsid w:val="000F4D96"/>
    <w:rsid w:val="000F51AC"/>
    <w:rsid w:val="000F55BF"/>
    <w:rsid w:val="000F6671"/>
    <w:rsid w:val="000F6750"/>
    <w:rsid w:val="000F7318"/>
    <w:rsid w:val="000F78A0"/>
    <w:rsid w:val="00101368"/>
    <w:rsid w:val="00101687"/>
    <w:rsid w:val="001016C6"/>
    <w:rsid w:val="00104143"/>
    <w:rsid w:val="00104ABD"/>
    <w:rsid w:val="00104E69"/>
    <w:rsid w:val="0010510E"/>
    <w:rsid w:val="001055BB"/>
    <w:rsid w:val="001063DB"/>
    <w:rsid w:val="001068CE"/>
    <w:rsid w:val="00110AC4"/>
    <w:rsid w:val="00110CE6"/>
    <w:rsid w:val="00110D3E"/>
    <w:rsid w:val="00113196"/>
    <w:rsid w:val="001144A7"/>
    <w:rsid w:val="0011460F"/>
    <w:rsid w:val="00114DA5"/>
    <w:rsid w:val="00114E78"/>
    <w:rsid w:val="00115D7F"/>
    <w:rsid w:val="00116AE0"/>
    <w:rsid w:val="00116C5E"/>
    <w:rsid w:val="00116EAA"/>
    <w:rsid w:val="00117109"/>
    <w:rsid w:val="00117E71"/>
    <w:rsid w:val="00121AAD"/>
    <w:rsid w:val="00121CEC"/>
    <w:rsid w:val="00121ECB"/>
    <w:rsid w:val="00122345"/>
    <w:rsid w:val="001223CB"/>
    <w:rsid w:val="001235BC"/>
    <w:rsid w:val="00123A83"/>
    <w:rsid w:val="00124FA0"/>
    <w:rsid w:val="00125275"/>
    <w:rsid w:val="00131911"/>
    <w:rsid w:val="00131B26"/>
    <w:rsid w:val="00131E3A"/>
    <w:rsid w:val="001323B3"/>
    <w:rsid w:val="001331F0"/>
    <w:rsid w:val="001334CF"/>
    <w:rsid w:val="001339C7"/>
    <w:rsid w:val="0013417C"/>
    <w:rsid w:val="00135E48"/>
    <w:rsid w:val="001402A0"/>
    <w:rsid w:val="001407BB"/>
    <w:rsid w:val="001412E3"/>
    <w:rsid w:val="001413BE"/>
    <w:rsid w:val="00141AD2"/>
    <w:rsid w:val="00142312"/>
    <w:rsid w:val="00142A1B"/>
    <w:rsid w:val="00142F98"/>
    <w:rsid w:val="00150742"/>
    <w:rsid w:val="001512BA"/>
    <w:rsid w:val="001515DD"/>
    <w:rsid w:val="001537D4"/>
    <w:rsid w:val="0015398B"/>
    <w:rsid w:val="00154413"/>
    <w:rsid w:val="00155272"/>
    <w:rsid w:val="0015624F"/>
    <w:rsid w:val="00161EEA"/>
    <w:rsid w:val="00162512"/>
    <w:rsid w:val="001628D0"/>
    <w:rsid w:val="00162BFC"/>
    <w:rsid w:val="001637DD"/>
    <w:rsid w:val="00163BE3"/>
    <w:rsid w:val="00163E48"/>
    <w:rsid w:val="0016477E"/>
    <w:rsid w:val="001648A5"/>
    <w:rsid w:val="00164971"/>
    <w:rsid w:val="00166560"/>
    <w:rsid w:val="00166E1F"/>
    <w:rsid w:val="00167A5D"/>
    <w:rsid w:val="00170449"/>
    <w:rsid w:val="0017194A"/>
    <w:rsid w:val="00173278"/>
    <w:rsid w:val="001734FC"/>
    <w:rsid w:val="00175031"/>
    <w:rsid w:val="00177863"/>
    <w:rsid w:val="00177AAF"/>
    <w:rsid w:val="00180145"/>
    <w:rsid w:val="0018257D"/>
    <w:rsid w:val="0018285D"/>
    <w:rsid w:val="00187357"/>
    <w:rsid w:val="00187847"/>
    <w:rsid w:val="00190571"/>
    <w:rsid w:val="00190C64"/>
    <w:rsid w:val="00191A69"/>
    <w:rsid w:val="00192868"/>
    <w:rsid w:val="001938D0"/>
    <w:rsid w:val="00194316"/>
    <w:rsid w:val="001974AB"/>
    <w:rsid w:val="00197764"/>
    <w:rsid w:val="00197BFB"/>
    <w:rsid w:val="001A009D"/>
    <w:rsid w:val="001A025A"/>
    <w:rsid w:val="001A06BF"/>
    <w:rsid w:val="001A131C"/>
    <w:rsid w:val="001A1BEC"/>
    <w:rsid w:val="001A33C6"/>
    <w:rsid w:val="001A50A7"/>
    <w:rsid w:val="001A5B3C"/>
    <w:rsid w:val="001A6F87"/>
    <w:rsid w:val="001B01D0"/>
    <w:rsid w:val="001B069A"/>
    <w:rsid w:val="001B1C4E"/>
    <w:rsid w:val="001B3000"/>
    <w:rsid w:val="001B30C5"/>
    <w:rsid w:val="001B42DA"/>
    <w:rsid w:val="001B46AE"/>
    <w:rsid w:val="001B4F32"/>
    <w:rsid w:val="001B543A"/>
    <w:rsid w:val="001B6665"/>
    <w:rsid w:val="001B6DA1"/>
    <w:rsid w:val="001B70C8"/>
    <w:rsid w:val="001C0876"/>
    <w:rsid w:val="001C13A4"/>
    <w:rsid w:val="001C1481"/>
    <w:rsid w:val="001C2173"/>
    <w:rsid w:val="001C46B2"/>
    <w:rsid w:val="001C4A2D"/>
    <w:rsid w:val="001C4C43"/>
    <w:rsid w:val="001C5024"/>
    <w:rsid w:val="001C6784"/>
    <w:rsid w:val="001C6A9E"/>
    <w:rsid w:val="001D001F"/>
    <w:rsid w:val="001D033E"/>
    <w:rsid w:val="001D0340"/>
    <w:rsid w:val="001D0A25"/>
    <w:rsid w:val="001D0FAE"/>
    <w:rsid w:val="001D1728"/>
    <w:rsid w:val="001D1A4E"/>
    <w:rsid w:val="001D1C85"/>
    <w:rsid w:val="001D2D95"/>
    <w:rsid w:val="001D31BC"/>
    <w:rsid w:val="001D3C29"/>
    <w:rsid w:val="001D4853"/>
    <w:rsid w:val="001D5D85"/>
    <w:rsid w:val="001D6101"/>
    <w:rsid w:val="001D665C"/>
    <w:rsid w:val="001D7578"/>
    <w:rsid w:val="001D7A55"/>
    <w:rsid w:val="001D7A91"/>
    <w:rsid w:val="001D7C30"/>
    <w:rsid w:val="001E0768"/>
    <w:rsid w:val="001E1808"/>
    <w:rsid w:val="001E3B05"/>
    <w:rsid w:val="001E467C"/>
    <w:rsid w:val="001E5801"/>
    <w:rsid w:val="001E5CB9"/>
    <w:rsid w:val="001E5F51"/>
    <w:rsid w:val="001E72B7"/>
    <w:rsid w:val="001E7748"/>
    <w:rsid w:val="001F03FC"/>
    <w:rsid w:val="001F0756"/>
    <w:rsid w:val="001F0D7F"/>
    <w:rsid w:val="001F13B2"/>
    <w:rsid w:val="001F163D"/>
    <w:rsid w:val="001F2BFC"/>
    <w:rsid w:val="001F7BB3"/>
    <w:rsid w:val="0020063A"/>
    <w:rsid w:val="002028E0"/>
    <w:rsid w:val="00205450"/>
    <w:rsid w:val="00205672"/>
    <w:rsid w:val="002056DC"/>
    <w:rsid w:val="00206687"/>
    <w:rsid w:val="00206FC6"/>
    <w:rsid w:val="00207808"/>
    <w:rsid w:val="00207AC9"/>
    <w:rsid w:val="00210863"/>
    <w:rsid w:val="00212D4B"/>
    <w:rsid w:val="002134A8"/>
    <w:rsid w:val="0021438A"/>
    <w:rsid w:val="0021475D"/>
    <w:rsid w:val="00217332"/>
    <w:rsid w:val="00217483"/>
    <w:rsid w:val="00217870"/>
    <w:rsid w:val="00221090"/>
    <w:rsid w:val="00222203"/>
    <w:rsid w:val="0022281A"/>
    <w:rsid w:val="00222993"/>
    <w:rsid w:val="00223FF0"/>
    <w:rsid w:val="002241E4"/>
    <w:rsid w:val="00224931"/>
    <w:rsid w:val="00226422"/>
    <w:rsid w:val="00226659"/>
    <w:rsid w:val="00226C79"/>
    <w:rsid w:val="00227CA6"/>
    <w:rsid w:val="00230F21"/>
    <w:rsid w:val="00231071"/>
    <w:rsid w:val="00231252"/>
    <w:rsid w:val="00232A4E"/>
    <w:rsid w:val="0023371F"/>
    <w:rsid w:val="00233A98"/>
    <w:rsid w:val="00233ED3"/>
    <w:rsid w:val="00234EFA"/>
    <w:rsid w:val="0023658A"/>
    <w:rsid w:val="00236611"/>
    <w:rsid w:val="00236739"/>
    <w:rsid w:val="00236925"/>
    <w:rsid w:val="00236F03"/>
    <w:rsid w:val="00242490"/>
    <w:rsid w:val="002430A8"/>
    <w:rsid w:val="002431BA"/>
    <w:rsid w:val="002438D6"/>
    <w:rsid w:val="002440E3"/>
    <w:rsid w:val="00245825"/>
    <w:rsid w:val="002469EF"/>
    <w:rsid w:val="00246F8D"/>
    <w:rsid w:val="00247041"/>
    <w:rsid w:val="00247911"/>
    <w:rsid w:val="00247D6B"/>
    <w:rsid w:val="00250EE5"/>
    <w:rsid w:val="00251531"/>
    <w:rsid w:val="00253B05"/>
    <w:rsid w:val="00254C5C"/>
    <w:rsid w:val="0025775D"/>
    <w:rsid w:val="0026296E"/>
    <w:rsid w:val="00263228"/>
    <w:rsid w:val="0026342C"/>
    <w:rsid w:val="00263B56"/>
    <w:rsid w:val="00266790"/>
    <w:rsid w:val="00270229"/>
    <w:rsid w:val="00270688"/>
    <w:rsid w:val="002728AE"/>
    <w:rsid w:val="00272F11"/>
    <w:rsid w:val="00273F4D"/>
    <w:rsid w:val="00274523"/>
    <w:rsid w:val="00274D88"/>
    <w:rsid w:val="00275654"/>
    <w:rsid w:val="002760B5"/>
    <w:rsid w:val="00276B21"/>
    <w:rsid w:val="00277564"/>
    <w:rsid w:val="002800BC"/>
    <w:rsid w:val="00280117"/>
    <w:rsid w:val="00280D4B"/>
    <w:rsid w:val="00281114"/>
    <w:rsid w:val="002812B7"/>
    <w:rsid w:val="00281912"/>
    <w:rsid w:val="00281CFD"/>
    <w:rsid w:val="002824C5"/>
    <w:rsid w:val="00282787"/>
    <w:rsid w:val="00283B24"/>
    <w:rsid w:val="0028536E"/>
    <w:rsid w:val="00287174"/>
    <w:rsid w:val="002902B6"/>
    <w:rsid w:val="0029119B"/>
    <w:rsid w:val="002924ED"/>
    <w:rsid w:val="00292796"/>
    <w:rsid w:val="00292E7E"/>
    <w:rsid w:val="002939E9"/>
    <w:rsid w:val="002958F8"/>
    <w:rsid w:val="00295DBD"/>
    <w:rsid w:val="00295E81"/>
    <w:rsid w:val="00296DE6"/>
    <w:rsid w:val="00297AEF"/>
    <w:rsid w:val="00297BFA"/>
    <w:rsid w:val="002A4570"/>
    <w:rsid w:val="002A475E"/>
    <w:rsid w:val="002A58BF"/>
    <w:rsid w:val="002A5E5A"/>
    <w:rsid w:val="002A5E78"/>
    <w:rsid w:val="002A5F16"/>
    <w:rsid w:val="002B0414"/>
    <w:rsid w:val="002B07B9"/>
    <w:rsid w:val="002B0EF1"/>
    <w:rsid w:val="002B0FD0"/>
    <w:rsid w:val="002B132C"/>
    <w:rsid w:val="002B3087"/>
    <w:rsid w:val="002B408A"/>
    <w:rsid w:val="002B7152"/>
    <w:rsid w:val="002B7472"/>
    <w:rsid w:val="002B7FF7"/>
    <w:rsid w:val="002C12CC"/>
    <w:rsid w:val="002C149C"/>
    <w:rsid w:val="002C1BC1"/>
    <w:rsid w:val="002C2D40"/>
    <w:rsid w:val="002C37E6"/>
    <w:rsid w:val="002C391F"/>
    <w:rsid w:val="002C7E1C"/>
    <w:rsid w:val="002D0644"/>
    <w:rsid w:val="002D09DD"/>
    <w:rsid w:val="002D0C9E"/>
    <w:rsid w:val="002D1B86"/>
    <w:rsid w:val="002D249E"/>
    <w:rsid w:val="002D2BFE"/>
    <w:rsid w:val="002D2DBE"/>
    <w:rsid w:val="002D48ED"/>
    <w:rsid w:val="002D566D"/>
    <w:rsid w:val="002D6352"/>
    <w:rsid w:val="002D75AC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D69"/>
    <w:rsid w:val="002E765B"/>
    <w:rsid w:val="002F06D2"/>
    <w:rsid w:val="002F0DC7"/>
    <w:rsid w:val="002F4402"/>
    <w:rsid w:val="002F588A"/>
    <w:rsid w:val="002F61DB"/>
    <w:rsid w:val="002F7216"/>
    <w:rsid w:val="002F731B"/>
    <w:rsid w:val="002F7689"/>
    <w:rsid w:val="002F7C46"/>
    <w:rsid w:val="00300F65"/>
    <w:rsid w:val="003012D9"/>
    <w:rsid w:val="0030178F"/>
    <w:rsid w:val="00301BC1"/>
    <w:rsid w:val="00302D55"/>
    <w:rsid w:val="003035B5"/>
    <w:rsid w:val="003042BF"/>
    <w:rsid w:val="00306039"/>
    <w:rsid w:val="0030603D"/>
    <w:rsid w:val="00306FEE"/>
    <w:rsid w:val="00307399"/>
    <w:rsid w:val="00310306"/>
    <w:rsid w:val="00312E08"/>
    <w:rsid w:val="00312E65"/>
    <w:rsid w:val="003136F9"/>
    <w:rsid w:val="0031399F"/>
    <w:rsid w:val="0031443E"/>
    <w:rsid w:val="0031500A"/>
    <w:rsid w:val="003150F2"/>
    <w:rsid w:val="00315798"/>
    <w:rsid w:val="00317A25"/>
    <w:rsid w:val="00317C1A"/>
    <w:rsid w:val="00320F91"/>
    <w:rsid w:val="003227FA"/>
    <w:rsid w:val="00322B5A"/>
    <w:rsid w:val="00323B10"/>
    <w:rsid w:val="003247A5"/>
    <w:rsid w:val="00324D72"/>
    <w:rsid w:val="00325008"/>
    <w:rsid w:val="0032556F"/>
    <w:rsid w:val="0032562F"/>
    <w:rsid w:val="00325AC4"/>
    <w:rsid w:val="00325D16"/>
    <w:rsid w:val="00330349"/>
    <w:rsid w:val="003313EB"/>
    <w:rsid w:val="003320AC"/>
    <w:rsid w:val="00333351"/>
    <w:rsid w:val="0033351C"/>
    <w:rsid w:val="00333525"/>
    <w:rsid w:val="00333E5A"/>
    <w:rsid w:val="00334054"/>
    <w:rsid w:val="003356CD"/>
    <w:rsid w:val="003361EA"/>
    <w:rsid w:val="00337B48"/>
    <w:rsid w:val="0034067C"/>
    <w:rsid w:val="00340CDF"/>
    <w:rsid w:val="00340DE7"/>
    <w:rsid w:val="00341E11"/>
    <w:rsid w:val="00341F27"/>
    <w:rsid w:val="00342227"/>
    <w:rsid w:val="0034391A"/>
    <w:rsid w:val="00343BA6"/>
    <w:rsid w:val="00344669"/>
    <w:rsid w:val="00344A5D"/>
    <w:rsid w:val="00345235"/>
    <w:rsid w:val="00345AD5"/>
    <w:rsid w:val="0034705B"/>
    <w:rsid w:val="0035012D"/>
    <w:rsid w:val="00351F67"/>
    <w:rsid w:val="00352806"/>
    <w:rsid w:val="00352CE5"/>
    <w:rsid w:val="00353DD4"/>
    <w:rsid w:val="00354033"/>
    <w:rsid w:val="00354AD9"/>
    <w:rsid w:val="0035597D"/>
    <w:rsid w:val="00362037"/>
    <w:rsid w:val="00362775"/>
    <w:rsid w:val="00363749"/>
    <w:rsid w:val="00363B8C"/>
    <w:rsid w:val="00363F44"/>
    <w:rsid w:val="003654CE"/>
    <w:rsid w:val="003659F5"/>
    <w:rsid w:val="00365AC8"/>
    <w:rsid w:val="0036716C"/>
    <w:rsid w:val="003673C5"/>
    <w:rsid w:val="00367B8C"/>
    <w:rsid w:val="003702EB"/>
    <w:rsid w:val="00370F46"/>
    <w:rsid w:val="00372DF6"/>
    <w:rsid w:val="00373448"/>
    <w:rsid w:val="003744BF"/>
    <w:rsid w:val="00376F15"/>
    <w:rsid w:val="00377FB7"/>
    <w:rsid w:val="00377FE5"/>
    <w:rsid w:val="00381F47"/>
    <w:rsid w:val="0038352A"/>
    <w:rsid w:val="00383625"/>
    <w:rsid w:val="003836FC"/>
    <w:rsid w:val="00384C06"/>
    <w:rsid w:val="00384D62"/>
    <w:rsid w:val="003867FC"/>
    <w:rsid w:val="00386CBE"/>
    <w:rsid w:val="00387C05"/>
    <w:rsid w:val="00387FA1"/>
    <w:rsid w:val="003903B0"/>
    <w:rsid w:val="00391EF0"/>
    <w:rsid w:val="003979FA"/>
    <w:rsid w:val="00397A9A"/>
    <w:rsid w:val="003A0E39"/>
    <w:rsid w:val="003A11E7"/>
    <w:rsid w:val="003A193C"/>
    <w:rsid w:val="003A1E63"/>
    <w:rsid w:val="003A24FE"/>
    <w:rsid w:val="003A312E"/>
    <w:rsid w:val="003A3475"/>
    <w:rsid w:val="003A459E"/>
    <w:rsid w:val="003A4EDC"/>
    <w:rsid w:val="003A4F4E"/>
    <w:rsid w:val="003A522E"/>
    <w:rsid w:val="003A5304"/>
    <w:rsid w:val="003A708D"/>
    <w:rsid w:val="003A74E9"/>
    <w:rsid w:val="003B0E8A"/>
    <w:rsid w:val="003B3337"/>
    <w:rsid w:val="003B36E0"/>
    <w:rsid w:val="003B41A6"/>
    <w:rsid w:val="003B44E5"/>
    <w:rsid w:val="003B4C84"/>
    <w:rsid w:val="003B5E66"/>
    <w:rsid w:val="003B6AFB"/>
    <w:rsid w:val="003B6F67"/>
    <w:rsid w:val="003B710C"/>
    <w:rsid w:val="003B7424"/>
    <w:rsid w:val="003C0FCE"/>
    <w:rsid w:val="003C1501"/>
    <w:rsid w:val="003C359B"/>
    <w:rsid w:val="003C4C49"/>
    <w:rsid w:val="003C6F16"/>
    <w:rsid w:val="003C758B"/>
    <w:rsid w:val="003C7B82"/>
    <w:rsid w:val="003D0D1B"/>
    <w:rsid w:val="003D11A7"/>
    <w:rsid w:val="003D290D"/>
    <w:rsid w:val="003D39E9"/>
    <w:rsid w:val="003D4025"/>
    <w:rsid w:val="003D4B95"/>
    <w:rsid w:val="003D4F3D"/>
    <w:rsid w:val="003D6846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3A37"/>
    <w:rsid w:val="003E4689"/>
    <w:rsid w:val="003E48EF"/>
    <w:rsid w:val="003E4A86"/>
    <w:rsid w:val="003E5CE7"/>
    <w:rsid w:val="003E5F4E"/>
    <w:rsid w:val="003E6115"/>
    <w:rsid w:val="003E65CD"/>
    <w:rsid w:val="003F0AA4"/>
    <w:rsid w:val="003F0F07"/>
    <w:rsid w:val="003F14D2"/>
    <w:rsid w:val="003F1B97"/>
    <w:rsid w:val="003F2B0A"/>
    <w:rsid w:val="003F3B3E"/>
    <w:rsid w:val="003F49DC"/>
    <w:rsid w:val="003F50CB"/>
    <w:rsid w:val="003F5A7C"/>
    <w:rsid w:val="003F6333"/>
    <w:rsid w:val="003F6689"/>
    <w:rsid w:val="003F6981"/>
    <w:rsid w:val="003F69D7"/>
    <w:rsid w:val="003F77AD"/>
    <w:rsid w:val="003F7DE9"/>
    <w:rsid w:val="003F7E4E"/>
    <w:rsid w:val="00401C5E"/>
    <w:rsid w:val="00401E46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2BC8"/>
    <w:rsid w:val="00413FFC"/>
    <w:rsid w:val="004143FD"/>
    <w:rsid w:val="0041594B"/>
    <w:rsid w:val="00415B47"/>
    <w:rsid w:val="00415C90"/>
    <w:rsid w:val="00415D11"/>
    <w:rsid w:val="004169C5"/>
    <w:rsid w:val="00416A44"/>
    <w:rsid w:val="004171B0"/>
    <w:rsid w:val="00417C8B"/>
    <w:rsid w:val="00420BAF"/>
    <w:rsid w:val="00421A27"/>
    <w:rsid w:val="00422DB4"/>
    <w:rsid w:val="00423A33"/>
    <w:rsid w:val="00423E9B"/>
    <w:rsid w:val="004253C7"/>
    <w:rsid w:val="004256A9"/>
    <w:rsid w:val="004257AF"/>
    <w:rsid w:val="00425DAA"/>
    <w:rsid w:val="00425E63"/>
    <w:rsid w:val="0042664D"/>
    <w:rsid w:val="0043014B"/>
    <w:rsid w:val="004316EC"/>
    <w:rsid w:val="00431C95"/>
    <w:rsid w:val="00432806"/>
    <w:rsid w:val="00433398"/>
    <w:rsid w:val="00433584"/>
    <w:rsid w:val="00433E8F"/>
    <w:rsid w:val="00434268"/>
    <w:rsid w:val="00434A13"/>
    <w:rsid w:val="00434F4D"/>
    <w:rsid w:val="004404F7"/>
    <w:rsid w:val="0044087B"/>
    <w:rsid w:val="00440F76"/>
    <w:rsid w:val="004414C7"/>
    <w:rsid w:val="00442159"/>
    <w:rsid w:val="00443AFB"/>
    <w:rsid w:val="00443C4D"/>
    <w:rsid w:val="00443DCC"/>
    <w:rsid w:val="00443EAE"/>
    <w:rsid w:val="0044416D"/>
    <w:rsid w:val="00444E99"/>
    <w:rsid w:val="00446599"/>
    <w:rsid w:val="00447382"/>
    <w:rsid w:val="00447396"/>
    <w:rsid w:val="00447994"/>
    <w:rsid w:val="00447E67"/>
    <w:rsid w:val="00450D14"/>
    <w:rsid w:val="00451B08"/>
    <w:rsid w:val="004546B5"/>
    <w:rsid w:val="00460508"/>
    <w:rsid w:val="00460B78"/>
    <w:rsid w:val="00460C17"/>
    <w:rsid w:val="00463C1D"/>
    <w:rsid w:val="00463F92"/>
    <w:rsid w:val="00464AF1"/>
    <w:rsid w:val="00464D21"/>
    <w:rsid w:val="00466A45"/>
    <w:rsid w:val="00466DEE"/>
    <w:rsid w:val="00470661"/>
    <w:rsid w:val="00470903"/>
    <w:rsid w:val="00470F5A"/>
    <w:rsid w:val="00475FFB"/>
    <w:rsid w:val="00476408"/>
    <w:rsid w:val="00477C08"/>
    <w:rsid w:val="00477D3E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419E"/>
    <w:rsid w:val="00484636"/>
    <w:rsid w:val="00484729"/>
    <w:rsid w:val="00485C8E"/>
    <w:rsid w:val="0048667A"/>
    <w:rsid w:val="00486FF0"/>
    <w:rsid w:val="00487051"/>
    <w:rsid w:val="004871F0"/>
    <w:rsid w:val="0048757B"/>
    <w:rsid w:val="0048792F"/>
    <w:rsid w:val="00487AA1"/>
    <w:rsid w:val="00487FD7"/>
    <w:rsid w:val="0049047F"/>
    <w:rsid w:val="004905F0"/>
    <w:rsid w:val="00490A16"/>
    <w:rsid w:val="00491072"/>
    <w:rsid w:val="004910E2"/>
    <w:rsid w:val="004914EA"/>
    <w:rsid w:val="00492954"/>
    <w:rsid w:val="00493561"/>
    <w:rsid w:val="00493828"/>
    <w:rsid w:val="004939A6"/>
    <w:rsid w:val="00493BC9"/>
    <w:rsid w:val="00494831"/>
    <w:rsid w:val="0049567C"/>
    <w:rsid w:val="004958F7"/>
    <w:rsid w:val="00497145"/>
    <w:rsid w:val="004A0C61"/>
    <w:rsid w:val="004A1CDB"/>
    <w:rsid w:val="004A1D27"/>
    <w:rsid w:val="004A3755"/>
    <w:rsid w:val="004A4B4A"/>
    <w:rsid w:val="004A5B68"/>
    <w:rsid w:val="004A65DA"/>
    <w:rsid w:val="004A6CBB"/>
    <w:rsid w:val="004B1BE4"/>
    <w:rsid w:val="004B227D"/>
    <w:rsid w:val="004B22CF"/>
    <w:rsid w:val="004B29D6"/>
    <w:rsid w:val="004B37F8"/>
    <w:rsid w:val="004B384D"/>
    <w:rsid w:val="004B3BBC"/>
    <w:rsid w:val="004B4168"/>
    <w:rsid w:val="004B4617"/>
    <w:rsid w:val="004B52BB"/>
    <w:rsid w:val="004B6CE4"/>
    <w:rsid w:val="004B714B"/>
    <w:rsid w:val="004B7781"/>
    <w:rsid w:val="004B7F25"/>
    <w:rsid w:val="004C01CA"/>
    <w:rsid w:val="004C3078"/>
    <w:rsid w:val="004C3E03"/>
    <w:rsid w:val="004C4B45"/>
    <w:rsid w:val="004C4FA9"/>
    <w:rsid w:val="004C5145"/>
    <w:rsid w:val="004C565C"/>
    <w:rsid w:val="004C6342"/>
    <w:rsid w:val="004C7C56"/>
    <w:rsid w:val="004D18E8"/>
    <w:rsid w:val="004D2628"/>
    <w:rsid w:val="004D4030"/>
    <w:rsid w:val="004D441C"/>
    <w:rsid w:val="004D4A2C"/>
    <w:rsid w:val="004D4CF6"/>
    <w:rsid w:val="004D5854"/>
    <w:rsid w:val="004E1A3C"/>
    <w:rsid w:val="004E21AD"/>
    <w:rsid w:val="004E22FB"/>
    <w:rsid w:val="004E234C"/>
    <w:rsid w:val="004E35BF"/>
    <w:rsid w:val="004E3B96"/>
    <w:rsid w:val="004E4168"/>
    <w:rsid w:val="004E480A"/>
    <w:rsid w:val="004E54D8"/>
    <w:rsid w:val="004E598A"/>
    <w:rsid w:val="004E69C7"/>
    <w:rsid w:val="004E6B05"/>
    <w:rsid w:val="004E729E"/>
    <w:rsid w:val="004F0CEC"/>
    <w:rsid w:val="004F13E8"/>
    <w:rsid w:val="004F20CC"/>
    <w:rsid w:val="004F5B5E"/>
    <w:rsid w:val="004F63EB"/>
    <w:rsid w:val="004F6812"/>
    <w:rsid w:val="004F7D01"/>
    <w:rsid w:val="00500770"/>
    <w:rsid w:val="00503361"/>
    <w:rsid w:val="005051A4"/>
    <w:rsid w:val="005057B5"/>
    <w:rsid w:val="00506BB9"/>
    <w:rsid w:val="00506D4A"/>
    <w:rsid w:val="00507788"/>
    <w:rsid w:val="005110E1"/>
    <w:rsid w:val="00511B8B"/>
    <w:rsid w:val="00511D5F"/>
    <w:rsid w:val="00512AAF"/>
    <w:rsid w:val="00513159"/>
    <w:rsid w:val="005137AD"/>
    <w:rsid w:val="00514BAF"/>
    <w:rsid w:val="00515767"/>
    <w:rsid w:val="00515E02"/>
    <w:rsid w:val="00516A48"/>
    <w:rsid w:val="00520398"/>
    <w:rsid w:val="00523418"/>
    <w:rsid w:val="0052346B"/>
    <w:rsid w:val="00523C80"/>
    <w:rsid w:val="00524383"/>
    <w:rsid w:val="00524C8F"/>
    <w:rsid w:val="0052584E"/>
    <w:rsid w:val="00525A7B"/>
    <w:rsid w:val="0053312B"/>
    <w:rsid w:val="00533E87"/>
    <w:rsid w:val="00534763"/>
    <w:rsid w:val="00534BF9"/>
    <w:rsid w:val="00534CF3"/>
    <w:rsid w:val="00534F77"/>
    <w:rsid w:val="00535A88"/>
    <w:rsid w:val="005367FE"/>
    <w:rsid w:val="005375FA"/>
    <w:rsid w:val="00541BD3"/>
    <w:rsid w:val="00541DD3"/>
    <w:rsid w:val="00542F9C"/>
    <w:rsid w:val="005436E4"/>
    <w:rsid w:val="00544C94"/>
    <w:rsid w:val="00544FE1"/>
    <w:rsid w:val="00545239"/>
    <w:rsid w:val="00545FB5"/>
    <w:rsid w:val="0054687E"/>
    <w:rsid w:val="005474E1"/>
    <w:rsid w:val="00547C0C"/>
    <w:rsid w:val="0055085B"/>
    <w:rsid w:val="00551622"/>
    <w:rsid w:val="00551C33"/>
    <w:rsid w:val="00552834"/>
    <w:rsid w:val="005530A3"/>
    <w:rsid w:val="00554306"/>
    <w:rsid w:val="00557025"/>
    <w:rsid w:val="0055742C"/>
    <w:rsid w:val="00557D85"/>
    <w:rsid w:val="00564FDA"/>
    <w:rsid w:val="00565529"/>
    <w:rsid w:val="005668AF"/>
    <w:rsid w:val="00570F42"/>
    <w:rsid w:val="00571D0D"/>
    <w:rsid w:val="005720F8"/>
    <w:rsid w:val="005741A8"/>
    <w:rsid w:val="005745E3"/>
    <w:rsid w:val="00575714"/>
    <w:rsid w:val="00577053"/>
    <w:rsid w:val="00577A42"/>
    <w:rsid w:val="00580367"/>
    <w:rsid w:val="00580658"/>
    <w:rsid w:val="0058112A"/>
    <w:rsid w:val="00581F72"/>
    <w:rsid w:val="0058231D"/>
    <w:rsid w:val="00582C43"/>
    <w:rsid w:val="005835C9"/>
    <w:rsid w:val="005837FE"/>
    <w:rsid w:val="00584149"/>
    <w:rsid w:val="0058533D"/>
    <w:rsid w:val="00585BE9"/>
    <w:rsid w:val="005860F7"/>
    <w:rsid w:val="00586515"/>
    <w:rsid w:val="00587187"/>
    <w:rsid w:val="00587F52"/>
    <w:rsid w:val="00591530"/>
    <w:rsid w:val="005921F5"/>
    <w:rsid w:val="00592F37"/>
    <w:rsid w:val="00594F01"/>
    <w:rsid w:val="00595317"/>
    <w:rsid w:val="00595907"/>
    <w:rsid w:val="0059613E"/>
    <w:rsid w:val="005961F5"/>
    <w:rsid w:val="005A0A0B"/>
    <w:rsid w:val="005A0E33"/>
    <w:rsid w:val="005A1981"/>
    <w:rsid w:val="005A494D"/>
    <w:rsid w:val="005A49DD"/>
    <w:rsid w:val="005A57E7"/>
    <w:rsid w:val="005A792D"/>
    <w:rsid w:val="005A7BEC"/>
    <w:rsid w:val="005B1FDE"/>
    <w:rsid w:val="005B3E68"/>
    <w:rsid w:val="005B4E66"/>
    <w:rsid w:val="005B666F"/>
    <w:rsid w:val="005B68C9"/>
    <w:rsid w:val="005B6901"/>
    <w:rsid w:val="005B6F7A"/>
    <w:rsid w:val="005C1A20"/>
    <w:rsid w:val="005C1A68"/>
    <w:rsid w:val="005C30CD"/>
    <w:rsid w:val="005C3726"/>
    <w:rsid w:val="005C421A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2A8E"/>
    <w:rsid w:val="005D2DE1"/>
    <w:rsid w:val="005D3105"/>
    <w:rsid w:val="005D445D"/>
    <w:rsid w:val="005D559C"/>
    <w:rsid w:val="005D5AB7"/>
    <w:rsid w:val="005D5AFD"/>
    <w:rsid w:val="005D5E20"/>
    <w:rsid w:val="005D5F40"/>
    <w:rsid w:val="005D6371"/>
    <w:rsid w:val="005D7EDC"/>
    <w:rsid w:val="005E21C6"/>
    <w:rsid w:val="005E2A82"/>
    <w:rsid w:val="005E3304"/>
    <w:rsid w:val="005E4E2B"/>
    <w:rsid w:val="005E52B4"/>
    <w:rsid w:val="005E574E"/>
    <w:rsid w:val="005E65E2"/>
    <w:rsid w:val="005F2F1F"/>
    <w:rsid w:val="005F2F41"/>
    <w:rsid w:val="005F621F"/>
    <w:rsid w:val="005F6B72"/>
    <w:rsid w:val="005F7442"/>
    <w:rsid w:val="005F74A7"/>
    <w:rsid w:val="005F74F8"/>
    <w:rsid w:val="00600234"/>
    <w:rsid w:val="00600B26"/>
    <w:rsid w:val="00600D37"/>
    <w:rsid w:val="00601087"/>
    <w:rsid w:val="006013BE"/>
    <w:rsid w:val="00601B86"/>
    <w:rsid w:val="00601FF8"/>
    <w:rsid w:val="0060384A"/>
    <w:rsid w:val="00603FBF"/>
    <w:rsid w:val="00605A89"/>
    <w:rsid w:val="00605E5E"/>
    <w:rsid w:val="00606657"/>
    <w:rsid w:val="00607D4C"/>
    <w:rsid w:val="0061324C"/>
    <w:rsid w:val="0061487C"/>
    <w:rsid w:val="00614B79"/>
    <w:rsid w:val="006169DA"/>
    <w:rsid w:val="00617318"/>
    <w:rsid w:val="00617C7C"/>
    <w:rsid w:val="00621112"/>
    <w:rsid w:val="00621336"/>
    <w:rsid w:val="00624858"/>
    <w:rsid w:val="00625125"/>
    <w:rsid w:val="00625D61"/>
    <w:rsid w:val="006268D9"/>
    <w:rsid w:val="00631A68"/>
    <w:rsid w:val="006320D5"/>
    <w:rsid w:val="00632588"/>
    <w:rsid w:val="00633AB7"/>
    <w:rsid w:val="006359EA"/>
    <w:rsid w:val="00636C97"/>
    <w:rsid w:val="006374A7"/>
    <w:rsid w:val="0064054F"/>
    <w:rsid w:val="00640D74"/>
    <w:rsid w:val="006430FD"/>
    <w:rsid w:val="0064324E"/>
    <w:rsid w:val="0064330E"/>
    <w:rsid w:val="00646647"/>
    <w:rsid w:val="006469BD"/>
    <w:rsid w:val="006470AB"/>
    <w:rsid w:val="00647D03"/>
    <w:rsid w:val="006500EA"/>
    <w:rsid w:val="00653222"/>
    <w:rsid w:val="00653870"/>
    <w:rsid w:val="00653C75"/>
    <w:rsid w:val="00653F27"/>
    <w:rsid w:val="00653FAE"/>
    <w:rsid w:val="00654B01"/>
    <w:rsid w:val="00655463"/>
    <w:rsid w:val="006570BB"/>
    <w:rsid w:val="00660687"/>
    <w:rsid w:val="00660A68"/>
    <w:rsid w:val="00660DE2"/>
    <w:rsid w:val="00662A29"/>
    <w:rsid w:val="0066344E"/>
    <w:rsid w:val="00665789"/>
    <w:rsid w:val="0066667F"/>
    <w:rsid w:val="00666F41"/>
    <w:rsid w:val="00667596"/>
    <w:rsid w:val="00670DB0"/>
    <w:rsid w:val="00670E8F"/>
    <w:rsid w:val="0067144D"/>
    <w:rsid w:val="00671598"/>
    <w:rsid w:val="0067273A"/>
    <w:rsid w:val="00672F29"/>
    <w:rsid w:val="00673144"/>
    <w:rsid w:val="0067328D"/>
    <w:rsid w:val="00673AD8"/>
    <w:rsid w:val="00673C8F"/>
    <w:rsid w:val="00673D91"/>
    <w:rsid w:val="00675246"/>
    <w:rsid w:val="00676A96"/>
    <w:rsid w:val="00677D7B"/>
    <w:rsid w:val="00681269"/>
    <w:rsid w:val="006823F3"/>
    <w:rsid w:val="00683608"/>
    <w:rsid w:val="00683F59"/>
    <w:rsid w:val="0068680A"/>
    <w:rsid w:val="0068788A"/>
    <w:rsid w:val="00690684"/>
    <w:rsid w:val="00690FA6"/>
    <w:rsid w:val="006929D6"/>
    <w:rsid w:val="00692B88"/>
    <w:rsid w:val="00692F70"/>
    <w:rsid w:val="006940B4"/>
    <w:rsid w:val="00695B51"/>
    <w:rsid w:val="00696ADA"/>
    <w:rsid w:val="00697B02"/>
    <w:rsid w:val="006A0C02"/>
    <w:rsid w:val="006A0EB1"/>
    <w:rsid w:val="006A4F2A"/>
    <w:rsid w:val="006A674B"/>
    <w:rsid w:val="006A7A05"/>
    <w:rsid w:val="006B1ED3"/>
    <w:rsid w:val="006B2C8A"/>
    <w:rsid w:val="006B7695"/>
    <w:rsid w:val="006B79A3"/>
    <w:rsid w:val="006B7C5D"/>
    <w:rsid w:val="006B7E11"/>
    <w:rsid w:val="006C2211"/>
    <w:rsid w:val="006C24DA"/>
    <w:rsid w:val="006C3F4D"/>
    <w:rsid w:val="006C541D"/>
    <w:rsid w:val="006C6395"/>
    <w:rsid w:val="006C6CC2"/>
    <w:rsid w:val="006C6E4C"/>
    <w:rsid w:val="006D031E"/>
    <w:rsid w:val="006D1A10"/>
    <w:rsid w:val="006D1BD2"/>
    <w:rsid w:val="006D23CA"/>
    <w:rsid w:val="006D23D2"/>
    <w:rsid w:val="006D3864"/>
    <w:rsid w:val="006D425F"/>
    <w:rsid w:val="006D4CF2"/>
    <w:rsid w:val="006D5F23"/>
    <w:rsid w:val="006D7B7F"/>
    <w:rsid w:val="006D7F24"/>
    <w:rsid w:val="006E03AC"/>
    <w:rsid w:val="006E0961"/>
    <w:rsid w:val="006E1A9C"/>
    <w:rsid w:val="006E2432"/>
    <w:rsid w:val="006E2592"/>
    <w:rsid w:val="006E2A4B"/>
    <w:rsid w:val="006E39F7"/>
    <w:rsid w:val="006E50F9"/>
    <w:rsid w:val="006E5786"/>
    <w:rsid w:val="006E5EC7"/>
    <w:rsid w:val="006E69E3"/>
    <w:rsid w:val="006E73BC"/>
    <w:rsid w:val="006E7FC4"/>
    <w:rsid w:val="006F1689"/>
    <w:rsid w:val="006F1EA5"/>
    <w:rsid w:val="006F38B7"/>
    <w:rsid w:val="006F4D3F"/>
    <w:rsid w:val="006F53DA"/>
    <w:rsid w:val="006F6489"/>
    <w:rsid w:val="006F6744"/>
    <w:rsid w:val="006F69FC"/>
    <w:rsid w:val="007018CF"/>
    <w:rsid w:val="00701C6A"/>
    <w:rsid w:val="00704FCD"/>
    <w:rsid w:val="00705242"/>
    <w:rsid w:val="00707A78"/>
    <w:rsid w:val="00707D49"/>
    <w:rsid w:val="00712106"/>
    <w:rsid w:val="0071485B"/>
    <w:rsid w:val="00714A06"/>
    <w:rsid w:val="007155DA"/>
    <w:rsid w:val="00716461"/>
    <w:rsid w:val="00717414"/>
    <w:rsid w:val="0072017F"/>
    <w:rsid w:val="007212CC"/>
    <w:rsid w:val="007244E6"/>
    <w:rsid w:val="00724A0F"/>
    <w:rsid w:val="007260C5"/>
    <w:rsid w:val="00727B78"/>
    <w:rsid w:val="00730839"/>
    <w:rsid w:val="00731702"/>
    <w:rsid w:val="00731725"/>
    <w:rsid w:val="00732097"/>
    <w:rsid w:val="00732163"/>
    <w:rsid w:val="007332CE"/>
    <w:rsid w:val="00733361"/>
    <w:rsid w:val="00733794"/>
    <w:rsid w:val="007338C9"/>
    <w:rsid w:val="00733A6A"/>
    <w:rsid w:val="007345CA"/>
    <w:rsid w:val="00735855"/>
    <w:rsid w:val="00737CD3"/>
    <w:rsid w:val="00740B7A"/>
    <w:rsid w:val="00740FDF"/>
    <w:rsid w:val="007413FC"/>
    <w:rsid w:val="00744AEA"/>
    <w:rsid w:val="0074543F"/>
    <w:rsid w:val="00745DA7"/>
    <w:rsid w:val="00745F2F"/>
    <w:rsid w:val="00747543"/>
    <w:rsid w:val="00750349"/>
    <w:rsid w:val="007515D3"/>
    <w:rsid w:val="00751DC7"/>
    <w:rsid w:val="007523E2"/>
    <w:rsid w:val="00752A2D"/>
    <w:rsid w:val="00753218"/>
    <w:rsid w:val="00753326"/>
    <w:rsid w:val="0075430D"/>
    <w:rsid w:val="00755614"/>
    <w:rsid w:val="00762198"/>
    <w:rsid w:val="00764951"/>
    <w:rsid w:val="0077203A"/>
    <w:rsid w:val="0077233A"/>
    <w:rsid w:val="00773C04"/>
    <w:rsid w:val="00773D17"/>
    <w:rsid w:val="00775E5E"/>
    <w:rsid w:val="00777B35"/>
    <w:rsid w:val="00777EE4"/>
    <w:rsid w:val="007805F4"/>
    <w:rsid w:val="007808EE"/>
    <w:rsid w:val="007818B3"/>
    <w:rsid w:val="0078247F"/>
    <w:rsid w:val="007838DB"/>
    <w:rsid w:val="00784131"/>
    <w:rsid w:val="0078519A"/>
    <w:rsid w:val="007866E8"/>
    <w:rsid w:val="0078693A"/>
    <w:rsid w:val="007872F6"/>
    <w:rsid w:val="007904AD"/>
    <w:rsid w:val="007908CA"/>
    <w:rsid w:val="00790F53"/>
    <w:rsid w:val="007910A2"/>
    <w:rsid w:val="007912AF"/>
    <w:rsid w:val="00791975"/>
    <w:rsid w:val="0079228E"/>
    <w:rsid w:val="00795597"/>
    <w:rsid w:val="00795BA8"/>
    <w:rsid w:val="00795EB8"/>
    <w:rsid w:val="00796BA3"/>
    <w:rsid w:val="007A211F"/>
    <w:rsid w:val="007A2E20"/>
    <w:rsid w:val="007A3274"/>
    <w:rsid w:val="007A371C"/>
    <w:rsid w:val="007A41C9"/>
    <w:rsid w:val="007A634E"/>
    <w:rsid w:val="007A6614"/>
    <w:rsid w:val="007A6BCA"/>
    <w:rsid w:val="007A6E04"/>
    <w:rsid w:val="007A78E1"/>
    <w:rsid w:val="007B020D"/>
    <w:rsid w:val="007B0D28"/>
    <w:rsid w:val="007B14FE"/>
    <w:rsid w:val="007B34BD"/>
    <w:rsid w:val="007B3676"/>
    <w:rsid w:val="007B3EF8"/>
    <w:rsid w:val="007B459A"/>
    <w:rsid w:val="007B5EE3"/>
    <w:rsid w:val="007B6AA5"/>
    <w:rsid w:val="007B72CA"/>
    <w:rsid w:val="007B7A08"/>
    <w:rsid w:val="007C0085"/>
    <w:rsid w:val="007C14F5"/>
    <w:rsid w:val="007C15EA"/>
    <w:rsid w:val="007C1785"/>
    <w:rsid w:val="007C1A96"/>
    <w:rsid w:val="007C2AE5"/>
    <w:rsid w:val="007C45F9"/>
    <w:rsid w:val="007C5D05"/>
    <w:rsid w:val="007C5F1D"/>
    <w:rsid w:val="007C7FE7"/>
    <w:rsid w:val="007D0752"/>
    <w:rsid w:val="007D103B"/>
    <w:rsid w:val="007D2A6C"/>
    <w:rsid w:val="007D2B17"/>
    <w:rsid w:val="007D427B"/>
    <w:rsid w:val="007D4F6A"/>
    <w:rsid w:val="007D63B3"/>
    <w:rsid w:val="007D67B6"/>
    <w:rsid w:val="007D692B"/>
    <w:rsid w:val="007D7898"/>
    <w:rsid w:val="007D7D9D"/>
    <w:rsid w:val="007E049F"/>
    <w:rsid w:val="007E1ABF"/>
    <w:rsid w:val="007E1B2C"/>
    <w:rsid w:val="007E1B3E"/>
    <w:rsid w:val="007E1C3E"/>
    <w:rsid w:val="007E3986"/>
    <w:rsid w:val="007E3F62"/>
    <w:rsid w:val="007E436D"/>
    <w:rsid w:val="007E44B2"/>
    <w:rsid w:val="007E4BE9"/>
    <w:rsid w:val="007E76B4"/>
    <w:rsid w:val="007E7E17"/>
    <w:rsid w:val="007F0775"/>
    <w:rsid w:val="007F0DA0"/>
    <w:rsid w:val="007F1448"/>
    <w:rsid w:val="007F1C50"/>
    <w:rsid w:val="007F2752"/>
    <w:rsid w:val="007F28BA"/>
    <w:rsid w:val="007F5442"/>
    <w:rsid w:val="007F66D9"/>
    <w:rsid w:val="007F70B8"/>
    <w:rsid w:val="007F7497"/>
    <w:rsid w:val="0080158C"/>
    <w:rsid w:val="008016C1"/>
    <w:rsid w:val="008027EA"/>
    <w:rsid w:val="008034FB"/>
    <w:rsid w:val="00804111"/>
    <w:rsid w:val="008041F5"/>
    <w:rsid w:val="00804ACA"/>
    <w:rsid w:val="00804EF6"/>
    <w:rsid w:val="008050EE"/>
    <w:rsid w:val="00805A04"/>
    <w:rsid w:val="008105DA"/>
    <w:rsid w:val="0081096A"/>
    <w:rsid w:val="00812CF9"/>
    <w:rsid w:val="008134C9"/>
    <w:rsid w:val="008135FB"/>
    <w:rsid w:val="00813913"/>
    <w:rsid w:val="00813F8A"/>
    <w:rsid w:val="00814183"/>
    <w:rsid w:val="00814ACA"/>
    <w:rsid w:val="00814EB5"/>
    <w:rsid w:val="0081543D"/>
    <w:rsid w:val="00816456"/>
    <w:rsid w:val="00816B45"/>
    <w:rsid w:val="008204FC"/>
    <w:rsid w:val="0082105F"/>
    <w:rsid w:val="00821F8E"/>
    <w:rsid w:val="00822027"/>
    <w:rsid w:val="00822CCB"/>
    <w:rsid w:val="008231AE"/>
    <w:rsid w:val="00823425"/>
    <w:rsid w:val="00823BDD"/>
    <w:rsid w:val="00825716"/>
    <w:rsid w:val="00825D3B"/>
    <w:rsid w:val="0082603D"/>
    <w:rsid w:val="00826E43"/>
    <w:rsid w:val="00830CFF"/>
    <w:rsid w:val="00830DD6"/>
    <w:rsid w:val="00832454"/>
    <w:rsid w:val="00832755"/>
    <w:rsid w:val="0083277D"/>
    <w:rsid w:val="0083295F"/>
    <w:rsid w:val="00833014"/>
    <w:rsid w:val="008330F9"/>
    <w:rsid w:val="00833F0E"/>
    <w:rsid w:val="00834EA3"/>
    <w:rsid w:val="00835624"/>
    <w:rsid w:val="00835E4A"/>
    <w:rsid w:val="008372B2"/>
    <w:rsid w:val="00840152"/>
    <w:rsid w:val="00840160"/>
    <w:rsid w:val="00840183"/>
    <w:rsid w:val="00840D85"/>
    <w:rsid w:val="00843ADE"/>
    <w:rsid w:val="00843CB9"/>
    <w:rsid w:val="00843F67"/>
    <w:rsid w:val="0084465D"/>
    <w:rsid w:val="00845F59"/>
    <w:rsid w:val="00846120"/>
    <w:rsid w:val="00846346"/>
    <w:rsid w:val="00846443"/>
    <w:rsid w:val="00846D1D"/>
    <w:rsid w:val="00846FBB"/>
    <w:rsid w:val="008471B2"/>
    <w:rsid w:val="00850853"/>
    <w:rsid w:val="008508D5"/>
    <w:rsid w:val="00850FF2"/>
    <w:rsid w:val="00851BA3"/>
    <w:rsid w:val="00851C32"/>
    <w:rsid w:val="00852C50"/>
    <w:rsid w:val="00852CFA"/>
    <w:rsid w:val="008531FB"/>
    <w:rsid w:val="00853A8B"/>
    <w:rsid w:val="00854E56"/>
    <w:rsid w:val="0085631C"/>
    <w:rsid w:val="00856A89"/>
    <w:rsid w:val="008577F2"/>
    <w:rsid w:val="00857A1E"/>
    <w:rsid w:val="00857E07"/>
    <w:rsid w:val="0086017B"/>
    <w:rsid w:val="008605D7"/>
    <w:rsid w:val="00861027"/>
    <w:rsid w:val="008617E7"/>
    <w:rsid w:val="008625D6"/>
    <w:rsid w:val="008634F9"/>
    <w:rsid w:val="008653A4"/>
    <w:rsid w:val="008655A9"/>
    <w:rsid w:val="00866071"/>
    <w:rsid w:val="00866456"/>
    <w:rsid w:val="00866B88"/>
    <w:rsid w:val="00867299"/>
    <w:rsid w:val="00867A33"/>
    <w:rsid w:val="00867D98"/>
    <w:rsid w:val="008703FA"/>
    <w:rsid w:val="0087114F"/>
    <w:rsid w:val="008726C7"/>
    <w:rsid w:val="00875A5E"/>
    <w:rsid w:val="0087638D"/>
    <w:rsid w:val="00876F5F"/>
    <w:rsid w:val="0087787E"/>
    <w:rsid w:val="00880D99"/>
    <w:rsid w:val="00881C7F"/>
    <w:rsid w:val="008829F5"/>
    <w:rsid w:val="008839E6"/>
    <w:rsid w:val="00883B4E"/>
    <w:rsid w:val="00884302"/>
    <w:rsid w:val="00884497"/>
    <w:rsid w:val="00884A69"/>
    <w:rsid w:val="00884A94"/>
    <w:rsid w:val="00884DB6"/>
    <w:rsid w:val="008855C2"/>
    <w:rsid w:val="008856EB"/>
    <w:rsid w:val="00886BAA"/>
    <w:rsid w:val="00886D63"/>
    <w:rsid w:val="00887365"/>
    <w:rsid w:val="0088739C"/>
    <w:rsid w:val="00887516"/>
    <w:rsid w:val="0089169E"/>
    <w:rsid w:val="0089263F"/>
    <w:rsid w:val="00892E2E"/>
    <w:rsid w:val="00893D49"/>
    <w:rsid w:val="00893D97"/>
    <w:rsid w:val="00896A57"/>
    <w:rsid w:val="00897586"/>
    <w:rsid w:val="008979CA"/>
    <w:rsid w:val="008A0085"/>
    <w:rsid w:val="008A0B0D"/>
    <w:rsid w:val="008A20B6"/>
    <w:rsid w:val="008A2895"/>
    <w:rsid w:val="008A36B0"/>
    <w:rsid w:val="008A5619"/>
    <w:rsid w:val="008A5B98"/>
    <w:rsid w:val="008A5DA7"/>
    <w:rsid w:val="008A77AF"/>
    <w:rsid w:val="008A7D89"/>
    <w:rsid w:val="008B0184"/>
    <w:rsid w:val="008B15FA"/>
    <w:rsid w:val="008B2C6D"/>
    <w:rsid w:val="008B54D5"/>
    <w:rsid w:val="008B58DE"/>
    <w:rsid w:val="008B6226"/>
    <w:rsid w:val="008B722E"/>
    <w:rsid w:val="008B7355"/>
    <w:rsid w:val="008B7F69"/>
    <w:rsid w:val="008C110D"/>
    <w:rsid w:val="008C1997"/>
    <w:rsid w:val="008C201C"/>
    <w:rsid w:val="008C4E60"/>
    <w:rsid w:val="008C4FDA"/>
    <w:rsid w:val="008C6F1F"/>
    <w:rsid w:val="008C72F2"/>
    <w:rsid w:val="008D06DE"/>
    <w:rsid w:val="008D2764"/>
    <w:rsid w:val="008D2791"/>
    <w:rsid w:val="008D31E4"/>
    <w:rsid w:val="008D5B63"/>
    <w:rsid w:val="008D62B9"/>
    <w:rsid w:val="008E1190"/>
    <w:rsid w:val="008E24B4"/>
    <w:rsid w:val="008E2912"/>
    <w:rsid w:val="008E2F35"/>
    <w:rsid w:val="008E3763"/>
    <w:rsid w:val="008E4705"/>
    <w:rsid w:val="008E4F6F"/>
    <w:rsid w:val="008E5A5F"/>
    <w:rsid w:val="008E5A79"/>
    <w:rsid w:val="008F092C"/>
    <w:rsid w:val="008F1D84"/>
    <w:rsid w:val="008F28C4"/>
    <w:rsid w:val="008F3F35"/>
    <w:rsid w:val="008F4290"/>
    <w:rsid w:val="008F4580"/>
    <w:rsid w:val="008F4894"/>
    <w:rsid w:val="008F4F4C"/>
    <w:rsid w:val="008F5003"/>
    <w:rsid w:val="008F5882"/>
    <w:rsid w:val="008F6463"/>
    <w:rsid w:val="008F6A34"/>
    <w:rsid w:val="008F73F2"/>
    <w:rsid w:val="009016BE"/>
    <w:rsid w:val="00902ED7"/>
    <w:rsid w:val="009050E2"/>
    <w:rsid w:val="00906A0A"/>
    <w:rsid w:val="00907000"/>
    <w:rsid w:val="00907B32"/>
    <w:rsid w:val="00910471"/>
    <w:rsid w:val="00910EE4"/>
    <w:rsid w:val="00914132"/>
    <w:rsid w:val="009151BF"/>
    <w:rsid w:val="0091603B"/>
    <w:rsid w:val="009168B1"/>
    <w:rsid w:val="00917A5D"/>
    <w:rsid w:val="00920833"/>
    <w:rsid w:val="0092167E"/>
    <w:rsid w:val="009220E3"/>
    <w:rsid w:val="00925C76"/>
    <w:rsid w:val="009303A8"/>
    <w:rsid w:val="00931BE6"/>
    <w:rsid w:val="00931E5B"/>
    <w:rsid w:val="009321C8"/>
    <w:rsid w:val="00932F6D"/>
    <w:rsid w:val="0093304E"/>
    <w:rsid w:val="00934628"/>
    <w:rsid w:val="009347ED"/>
    <w:rsid w:val="00936656"/>
    <w:rsid w:val="0093682D"/>
    <w:rsid w:val="00940E0B"/>
    <w:rsid w:val="00941CF6"/>
    <w:rsid w:val="0094222C"/>
    <w:rsid w:val="009423F6"/>
    <w:rsid w:val="00942AF8"/>
    <w:rsid w:val="00943121"/>
    <w:rsid w:val="0094313D"/>
    <w:rsid w:val="00943395"/>
    <w:rsid w:val="00943E12"/>
    <w:rsid w:val="00944866"/>
    <w:rsid w:val="00944D8E"/>
    <w:rsid w:val="009450F5"/>
    <w:rsid w:val="00945BF2"/>
    <w:rsid w:val="00946EFA"/>
    <w:rsid w:val="00950040"/>
    <w:rsid w:val="009502F3"/>
    <w:rsid w:val="00950452"/>
    <w:rsid w:val="0095063D"/>
    <w:rsid w:val="00950B93"/>
    <w:rsid w:val="00950E83"/>
    <w:rsid w:val="00952806"/>
    <w:rsid w:val="00953458"/>
    <w:rsid w:val="00956743"/>
    <w:rsid w:val="00956B15"/>
    <w:rsid w:val="00957160"/>
    <w:rsid w:val="00957A43"/>
    <w:rsid w:val="00960489"/>
    <w:rsid w:val="00960E59"/>
    <w:rsid w:val="0096132D"/>
    <w:rsid w:val="009613F2"/>
    <w:rsid w:val="009615B1"/>
    <w:rsid w:val="00961F04"/>
    <w:rsid w:val="00962CBB"/>
    <w:rsid w:val="00964348"/>
    <w:rsid w:val="00964550"/>
    <w:rsid w:val="0096500D"/>
    <w:rsid w:val="009658FF"/>
    <w:rsid w:val="00966059"/>
    <w:rsid w:val="0096677E"/>
    <w:rsid w:val="0096785A"/>
    <w:rsid w:val="00967C2D"/>
    <w:rsid w:val="009724DF"/>
    <w:rsid w:val="00972A5B"/>
    <w:rsid w:val="00972B40"/>
    <w:rsid w:val="009738D0"/>
    <w:rsid w:val="00974DFE"/>
    <w:rsid w:val="009756CE"/>
    <w:rsid w:val="0097614A"/>
    <w:rsid w:val="00976556"/>
    <w:rsid w:val="00976C3F"/>
    <w:rsid w:val="009817EF"/>
    <w:rsid w:val="009832E0"/>
    <w:rsid w:val="0098416C"/>
    <w:rsid w:val="00986057"/>
    <w:rsid w:val="0098605C"/>
    <w:rsid w:val="00986226"/>
    <w:rsid w:val="00986E9A"/>
    <w:rsid w:val="009878DF"/>
    <w:rsid w:val="00992905"/>
    <w:rsid w:val="0099383C"/>
    <w:rsid w:val="0099461B"/>
    <w:rsid w:val="00995281"/>
    <w:rsid w:val="00995A53"/>
    <w:rsid w:val="0099636E"/>
    <w:rsid w:val="00996F21"/>
    <w:rsid w:val="009A0CEE"/>
    <w:rsid w:val="009A11B8"/>
    <w:rsid w:val="009A3302"/>
    <w:rsid w:val="009A3625"/>
    <w:rsid w:val="009A43F7"/>
    <w:rsid w:val="009A469F"/>
    <w:rsid w:val="009A481C"/>
    <w:rsid w:val="009A482A"/>
    <w:rsid w:val="009A49C7"/>
    <w:rsid w:val="009A51AC"/>
    <w:rsid w:val="009A5B16"/>
    <w:rsid w:val="009A6477"/>
    <w:rsid w:val="009B00E1"/>
    <w:rsid w:val="009B22E2"/>
    <w:rsid w:val="009B2E71"/>
    <w:rsid w:val="009B3FD1"/>
    <w:rsid w:val="009B5ED5"/>
    <w:rsid w:val="009B62B8"/>
    <w:rsid w:val="009B69E1"/>
    <w:rsid w:val="009B6DA2"/>
    <w:rsid w:val="009C02EA"/>
    <w:rsid w:val="009C0E33"/>
    <w:rsid w:val="009C101A"/>
    <w:rsid w:val="009C14AF"/>
    <w:rsid w:val="009C1F63"/>
    <w:rsid w:val="009C3048"/>
    <w:rsid w:val="009C33D7"/>
    <w:rsid w:val="009C3538"/>
    <w:rsid w:val="009C4529"/>
    <w:rsid w:val="009C477C"/>
    <w:rsid w:val="009C5346"/>
    <w:rsid w:val="009C55A5"/>
    <w:rsid w:val="009C5D62"/>
    <w:rsid w:val="009C6BD5"/>
    <w:rsid w:val="009C7BF7"/>
    <w:rsid w:val="009D0AE9"/>
    <w:rsid w:val="009D0E77"/>
    <w:rsid w:val="009D1029"/>
    <w:rsid w:val="009D3A73"/>
    <w:rsid w:val="009D470D"/>
    <w:rsid w:val="009D4DAE"/>
    <w:rsid w:val="009D503C"/>
    <w:rsid w:val="009D50A4"/>
    <w:rsid w:val="009D517D"/>
    <w:rsid w:val="009D6807"/>
    <w:rsid w:val="009D72F7"/>
    <w:rsid w:val="009E1CED"/>
    <w:rsid w:val="009E4102"/>
    <w:rsid w:val="009E4350"/>
    <w:rsid w:val="009E435B"/>
    <w:rsid w:val="009E4F7E"/>
    <w:rsid w:val="009E5753"/>
    <w:rsid w:val="009E58FD"/>
    <w:rsid w:val="009E6001"/>
    <w:rsid w:val="009E670D"/>
    <w:rsid w:val="009E7000"/>
    <w:rsid w:val="009E7390"/>
    <w:rsid w:val="009E73B1"/>
    <w:rsid w:val="009E73E2"/>
    <w:rsid w:val="009E7BAE"/>
    <w:rsid w:val="009F010C"/>
    <w:rsid w:val="009F01BF"/>
    <w:rsid w:val="009F0A31"/>
    <w:rsid w:val="009F0C34"/>
    <w:rsid w:val="009F276E"/>
    <w:rsid w:val="009F27F5"/>
    <w:rsid w:val="009F2E20"/>
    <w:rsid w:val="009F3A23"/>
    <w:rsid w:val="009F4459"/>
    <w:rsid w:val="009F493C"/>
    <w:rsid w:val="009F6209"/>
    <w:rsid w:val="009F62A5"/>
    <w:rsid w:val="009F6FFD"/>
    <w:rsid w:val="009F74B0"/>
    <w:rsid w:val="00A021C7"/>
    <w:rsid w:val="00A02411"/>
    <w:rsid w:val="00A03866"/>
    <w:rsid w:val="00A04311"/>
    <w:rsid w:val="00A0455C"/>
    <w:rsid w:val="00A04DBD"/>
    <w:rsid w:val="00A04E44"/>
    <w:rsid w:val="00A07049"/>
    <w:rsid w:val="00A10252"/>
    <w:rsid w:val="00A10382"/>
    <w:rsid w:val="00A1138D"/>
    <w:rsid w:val="00A11B71"/>
    <w:rsid w:val="00A11F33"/>
    <w:rsid w:val="00A12D92"/>
    <w:rsid w:val="00A149DB"/>
    <w:rsid w:val="00A2163E"/>
    <w:rsid w:val="00A22BAB"/>
    <w:rsid w:val="00A23B70"/>
    <w:rsid w:val="00A24493"/>
    <w:rsid w:val="00A24BB4"/>
    <w:rsid w:val="00A24FC8"/>
    <w:rsid w:val="00A2647E"/>
    <w:rsid w:val="00A265F9"/>
    <w:rsid w:val="00A26877"/>
    <w:rsid w:val="00A26F56"/>
    <w:rsid w:val="00A301D0"/>
    <w:rsid w:val="00A30F76"/>
    <w:rsid w:val="00A329A1"/>
    <w:rsid w:val="00A33F72"/>
    <w:rsid w:val="00A3473B"/>
    <w:rsid w:val="00A35531"/>
    <w:rsid w:val="00A3786A"/>
    <w:rsid w:val="00A37A1A"/>
    <w:rsid w:val="00A37AEB"/>
    <w:rsid w:val="00A40C22"/>
    <w:rsid w:val="00A41B55"/>
    <w:rsid w:val="00A421C9"/>
    <w:rsid w:val="00A4227D"/>
    <w:rsid w:val="00A42C98"/>
    <w:rsid w:val="00A430F4"/>
    <w:rsid w:val="00A44241"/>
    <w:rsid w:val="00A4461F"/>
    <w:rsid w:val="00A44726"/>
    <w:rsid w:val="00A46B0B"/>
    <w:rsid w:val="00A476DE"/>
    <w:rsid w:val="00A47C61"/>
    <w:rsid w:val="00A514B6"/>
    <w:rsid w:val="00A51B3F"/>
    <w:rsid w:val="00A5234B"/>
    <w:rsid w:val="00A52AFB"/>
    <w:rsid w:val="00A5424C"/>
    <w:rsid w:val="00A55A67"/>
    <w:rsid w:val="00A578A3"/>
    <w:rsid w:val="00A5798B"/>
    <w:rsid w:val="00A60B12"/>
    <w:rsid w:val="00A60EAD"/>
    <w:rsid w:val="00A6223A"/>
    <w:rsid w:val="00A622D6"/>
    <w:rsid w:val="00A6282E"/>
    <w:rsid w:val="00A63E6C"/>
    <w:rsid w:val="00A63FDA"/>
    <w:rsid w:val="00A655B9"/>
    <w:rsid w:val="00A66797"/>
    <w:rsid w:val="00A67961"/>
    <w:rsid w:val="00A71B19"/>
    <w:rsid w:val="00A73B0F"/>
    <w:rsid w:val="00A751A8"/>
    <w:rsid w:val="00A75883"/>
    <w:rsid w:val="00A76348"/>
    <w:rsid w:val="00A76A31"/>
    <w:rsid w:val="00A77A5F"/>
    <w:rsid w:val="00A8003D"/>
    <w:rsid w:val="00A80AEA"/>
    <w:rsid w:val="00A80F8A"/>
    <w:rsid w:val="00A81D37"/>
    <w:rsid w:val="00A820B8"/>
    <w:rsid w:val="00A85EAD"/>
    <w:rsid w:val="00A87297"/>
    <w:rsid w:val="00A87478"/>
    <w:rsid w:val="00A8759C"/>
    <w:rsid w:val="00A91339"/>
    <w:rsid w:val="00A91907"/>
    <w:rsid w:val="00A9207B"/>
    <w:rsid w:val="00A9405B"/>
    <w:rsid w:val="00A95155"/>
    <w:rsid w:val="00A963D4"/>
    <w:rsid w:val="00A96CB9"/>
    <w:rsid w:val="00AA1932"/>
    <w:rsid w:val="00AA2AD2"/>
    <w:rsid w:val="00AA36BA"/>
    <w:rsid w:val="00AA3FDD"/>
    <w:rsid w:val="00AA4970"/>
    <w:rsid w:val="00AA4F20"/>
    <w:rsid w:val="00AA4FDB"/>
    <w:rsid w:val="00AA5760"/>
    <w:rsid w:val="00AA59A0"/>
    <w:rsid w:val="00AB00BD"/>
    <w:rsid w:val="00AB0104"/>
    <w:rsid w:val="00AB1419"/>
    <w:rsid w:val="00AB30F8"/>
    <w:rsid w:val="00AB3704"/>
    <w:rsid w:val="00AB37EF"/>
    <w:rsid w:val="00AB3B64"/>
    <w:rsid w:val="00AB41D1"/>
    <w:rsid w:val="00AB491F"/>
    <w:rsid w:val="00AB53D1"/>
    <w:rsid w:val="00AB5B48"/>
    <w:rsid w:val="00AB7DAF"/>
    <w:rsid w:val="00AC0F44"/>
    <w:rsid w:val="00AC1CD8"/>
    <w:rsid w:val="00AC26F5"/>
    <w:rsid w:val="00AC2E99"/>
    <w:rsid w:val="00AC4CFE"/>
    <w:rsid w:val="00AC671E"/>
    <w:rsid w:val="00AC678E"/>
    <w:rsid w:val="00AC7A2D"/>
    <w:rsid w:val="00AD03BE"/>
    <w:rsid w:val="00AD04E1"/>
    <w:rsid w:val="00AD058F"/>
    <w:rsid w:val="00AD13F0"/>
    <w:rsid w:val="00AD32BE"/>
    <w:rsid w:val="00AD4375"/>
    <w:rsid w:val="00AD4EA0"/>
    <w:rsid w:val="00AD5CC3"/>
    <w:rsid w:val="00AD7AAC"/>
    <w:rsid w:val="00AD7B9C"/>
    <w:rsid w:val="00AE0410"/>
    <w:rsid w:val="00AE2B21"/>
    <w:rsid w:val="00AE3A7B"/>
    <w:rsid w:val="00AE474B"/>
    <w:rsid w:val="00AE4D81"/>
    <w:rsid w:val="00AE51D4"/>
    <w:rsid w:val="00AE51E1"/>
    <w:rsid w:val="00AE57B1"/>
    <w:rsid w:val="00AE61CC"/>
    <w:rsid w:val="00AF0B91"/>
    <w:rsid w:val="00AF0DB4"/>
    <w:rsid w:val="00AF173C"/>
    <w:rsid w:val="00AF25E9"/>
    <w:rsid w:val="00AF34E8"/>
    <w:rsid w:val="00AF4E87"/>
    <w:rsid w:val="00AF52F0"/>
    <w:rsid w:val="00AF6134"/>
    <w:rsid w:val="00AF73D2"/>
    <w:rsid w:val="00B001C0"/>
    <w:rsid w:val="00B00FE9"/>
    <w:rsid w:val="00B0169E"/>
    <w:rsid w:val="00B01BAC"/>
    <w:rsid w:val="00B020FA"/>
    <w:rsid w:val="00B023CD"/>
    <w:rsid w:val="00B04DA9"/>
    <w:rsid w:val="00B05193"/>
    <w:rsid w:val="00B05A28"/>
    <w:rsid w:val="00B07B30"/>
    <w:rsid w:val="00B07F86"/>
    <w:rsid w:val="00B10091"/>
    <w:rsid w:val="00B11662"/>
    <w:rsid w:val="00B11836"/>
    <w:rsid w:val="00B12042"/>
    <w:rsid w:val="00B1212E"/>
    <w:rsid w:val="00B12672"/>
    <w:rsid w:val="00B142B3"/>
    <w:rsid w:val="00B14C7B"/>
    <w:rsid w:val="00B14D01"/>
    <w:rsid w:val="00B14D9C"/>
    <w:rsid w:val="00B1578E"/>
    <w:rsid w:val="00B15ACB"/>
    <w:rsid w:val="00B15C88"/>
    <w:rsid w:val="00B16D97"/>
    <w:rsid w:val="00B170B2"/>
    <w:rsid w:val="00B174FF"/>
    <w:rsid w:val="00B203A9"/>
    <w:rsid w:val="00B2342A"/>
    <w:rsid w:val="00B2574C"/>
    <w:rsid w:val="00B309A3"/>
    <w:rsid w:val="00B30B4C"/>
    <w:rsid w:val="00B31202"/>
    <w:rsid w:val="00B32161"/>
    <w:rsid w:val="00B32A86"/>
    <w:rsid w:val="00B34300"/>
    <w:rsid w:val="00B36291"/>
    <w:rsid w:val="00B3676D"/>
    <w:rsid w:val="00B3776D"/>
    <w:rsid w:val="00B40D1F"/>
    <w:rsid w:val="00B42702"/>
    <w:rsid w:val="00B4354F"/>
    <w:rsid w:val="00B43E83"/>
    <w:rsid w:val="00B446C5"/>
    <w:rsid w:val="00B45B0F"/>
    <w:rsid w:val="00B46746"/>
    <w:rsid w:val="00B46B46"/>
    <w:rsid w:val="00B47165"/>
    <w:rsid w:val="00B525B7"/>
    <w:rsid w:val="00B5295E"/>
    <w:rsid w:val="00B52F9B"/>
    <w:rsid w:val="00B53AF9"/>
    <w:rsid w:val="00B540C4"/>
    <w:rsid w:val="00B55087"/>
    <w:rsid w:val="00B5535E"/>
    <w:rsid w:val="00B554DD"/>
    <w:rsid w:val="00B5619D"/>
    <w:rsid w:val="00B608A1"/>
    <w:rsid w:val="00B613A2"/>
    <w:rsid w:val="00B630EE"/>
    <w:rsid w:val="00B63157"/>
    <w:rsid w:val="00B63531"/>
    <w:rsid w:val="00B63974"/>
    <w:rsid w:val="00B641D4"/>
    <w:rsid w:val="00B643BB"/>
    <w:rsid w:val="00B654B8"/>
    <w:rsid w:val="00B6671A"/>
    <w:rsid w:val="00B66CB3"/>
    <w:rsid w:val="00B72489"/>
    <w:rsid w:val="00B72C53"/>
    <w:rsid w:val="00B72C8B"/>
    <w:rsid w:val="00B7339E"/>
    <w:rsid w:val="00B73849"/>
    <w:rsid w:val="00B73AAB"/>
    <w:rsid w:val="00B73C0E"/>
    <w:rsid w:val="00B745DF"/>
    <w:rsid w:val="00B74FF9"/>
    <w:rsid w:val="00B75081"/>
    <w:rsid w:val="00B75D21"/>
    <w:rsid w:val="00B763A0"/>
    <w:rsid w:val="00B80C29"/>
    <w:rsid w:val="00B80E34"/>
    <w:rsid w:val="00B815C8"/>
    <w:rsid w:val="00B81E09"/>
    <w:rsid w:val="00B82088"/>
    <w:rsid w:val="00B822E8"/>
    <w:rsid w:val="00B839A6"/>
    <w:rsid w:val="00B8436F"/>
    <w:rsid w:val="00B8531C"/>
    <w:rsid w:val="00B876AF"/>
    <w:rsid w:val="00B91119"/>
    <w:rsid w:val="00B9155B"/>
    <w:rsid w:val="00B9200D"/>
    <w:rsid w:val="00B92F13"/>
    <w:rsid w:val="00B940EF"/>
    <w:rsid w:val="00B9474A"/>
    <w:rsid w:val="00B9655D"/>
    <w:rsid w:val="00B96B78"/>
    <w:rsid w:val="00BA1C2C"/>
    <w:rsid w:val="00BA2247"/>
    <w:rsid w:val="00BA303B"/>
    <w:rsid w:val="00BA4FBC"/>
    <w:rsid w:val="00BA6D52"/>
    <w:rsid w:val="00BA74DC"/>
    <w:rsid w:val="00BA7BB7"/>
    <w:rsid w:val="00BA7D34"/>
    <w:rsid w:val="00BB063E"/>
    <w:rsid w:val="00BB13AE"/>
    <w:rsid w:val="00BB1698"/>
    <w:rsid w:val="00BB1B42"/>
    <w:rsid w:val="00BB3459"/>
    <w:rsid w:val="00BB3B5B"/>
    <w:rsid w:val="00BB6588"/>
    <w:rsid w:val="00BB6708"/>
    <w:rsid w:val="00BB76F8"/>
    <w:rsid w:val="00BC0E5F"/>
    <w:rsid w:val="00BC1073"/>
    <w:rsid w:val="00BC13B2"/>
    <w:rsid w:val="00BC303C"/>
    <w:rsid w:val="00BC3843"/>
    <w:rsid w:val="00BC3C2E"/>
    <w:rsid w:val="00BC40C0"/>
    <w:rsid w:val="00BC5284"/>
    <w:rsid w:val="00BC5875"/>
    <w:rsid w:val="00BC60CA"/>
    <w:rsid w:val="00BC64AB"/>
    <w:rsid w:val="00BD089B"/>
    <w:rsid w:val="00BD0AAA"/>
    <w:rsid w:val="00BD16C3"/>
    <w:rsid w:val="00BD1F23"/>
    <w:rsid w:val="00BD5A6F"/>
    <w:rsid w:val="00BD675C"/>
    <w:rsid w:val="00BD6D61"/>
    <w:rsid w:val="00BE0602"/>
    <w:rsid w:val="00BE19F5"/>
    <w:rsid w:val="00BE21CB"/>
    <w:rsid w:val="00BE2495"/>
    <w:rsid w:val="00BE353D"/>
    <w:rsid w:val="00BE455A"/>
    <w:rsid w:val="00BE5D23"/>
    <w:rsid w:val="00BE66BE"/>
    <w:rsid w:val="00BE66CE"/>
    <w:rsid w:val="00BE69C2"/>
    <w:rsid w:val="00BF05DB"/>
    <w:rsid w:val="00BF0911"/>
    <w:rsid w:val="00BF1327"/>
    <w:rsid w:val="00BF1803"/>
    <w:rsid w:val="00BF269D"/>
    <w:rsid w:val="00BF2FD3"/>
    <w:rsid w:val="00BF3D6D"/>
    <w:rsid w:val="00BF4397"/>
    <w:rsid w:val="00BF49F0"/>
    <w:rsid w:val="00BF5DB6"/>
    <w:rsid w:val="00BF5F30"/>
    <w:rsid w:val="00BF686E"/>
    <w:rsid w:val="00BF6F5A"/>
    <w:rsid w:val="00BF7888"/>
    <w:rsid w:val="00BF7AA7"/>
    <w:rsid w:val="00C00803"/>
    <w:rsid w:val="00C00CB1"/>
    <w:rsid w:val="00C00EB1"/>
    <w:rsid w:val="00C00F92"/>
    <w:rsid w:val="00C0174D"/>
    <w:rsid w:val="00C01C6E"/>
    <w:rsid w:val="00C024D0"/>
    <w:rsid w:val="00C0464F"/>
    <w:rsid w:val="00C04EEE"/>
    <w:rsid w:val="00C05987"/>
    <w:rsid w:val="00C05DBF"/>
    <w:rsid w:val="00C066BA"/>
    <w:rsid w:val="00C07677"/>
    <w:rsid w:val="00C10AEE"/>
    <w:rsid w:val="00C10EA2"/>
    <w:rsid w:val="00C11069"/>
    <w:rsid w:val="00C11079"/>
    <w:rsid w:val="00C11203"/>
    <w:rsid w:val="00C1121D"/>
    <w:rsid w:val="00C1201C"/>
    <w:rsid w:val="00C13094"/>
    <w:rsid w:val="00C1340B"/>
    <w:rsid w:val="00C15A87"/>
    <w:rsid w:val="00C16473"/>
    <w:rsid w:val="00C20446"/>
    <w:rsid w:val="00C22514"/>
    <w:rsid w:val="00C23DC5"/>
    <w:rsid w:val="00C260D4"/>
    <w:rsid w:val="00C26557"/>
    <w:rsid w:val="00C266DE"/>
    <w:rsid w:val="00C269AE"/>
    <w:rsid w:val="00C307C6"/>
    <w:rsid w:val="00C30B87"/>
    <w:rsid w:val="00C33183"/>
    <w:rsid w:val="00C34D89"/>
    <w:rsid w:val="00C36405"/>
    <w:rsid w:val="00C36C98"/>
    <w:rsid w:val="00C36FC0"/>
    <w:rsid w:val="00C3735C"/>
    <w:rsid w:val="00C402BA"/>
    <w:rsid w:val="00C40815"/>
    <w:rsid w:val="00C416C7"/>
    <w:rsid w:val="00C4221C"/>
    <w:rsid w:val="00C427C9"/>
    <w:rsid w:val="00C42A49"/>
    <w:rsid w:val="00C431AD"/>
    <w:rsid w:val="00C43608"/>
    <w:rsid w:val="00C436C0"/>
    <w:rsid w:val="00C447CB"/>
    <w:rsid w:val="00C457D9"/>
    <w:rsid w:val="00C4625F"/>
    <w:rsid w:val="00C479DE"/>
    <w:rsid w:val="00C47D0E"/>
    <w:rsid w:val="00C5035C"/>
    <w:rsid w:val="00C51009"/>
    <w:rsid w:val="00C510BD"/>
    <w:rsid w:val="00C54BC6"/>
    <w:rsid w:val="00C54CE9"/>
    <w:rsid w:val="00C55044"/>
    <w:rsid w:val="00C55760"/>
    <w:rsid w:val="00C567E1"/>
    <w:rsid w:val="00C569E9"/>
    <w:rsid w:val="00C56E67"/>
    <w:rsid w:val="00C57761"/>
    <w:rsid w:val="00C5791B"/>
    <w:rsid w:val="00C608AB"/>
    <w:rsid w:val="00C609D8"/>
    <w:rsid w:val="00C60D29"/>
    <w:rsid w:val="00C60D41"/>
    <w:rsid w:val="00C62B8C"/>
    <w:rsid w:val="00C63B49"/>
    <w:rsid w:val="00C63E90"/>
    <w:rsid w:val="00C64088"/>
    <w:rsid w:val="00C643FB"/>
    <w:rsid w:val="00C663F6"/>
    <w:rsid w:val="00C66D0D"/>
    <w:rsid w:val="00C67A26"/>
    <w:rsid w:val="00C67CB7"/>
    <w:rsid w:val="00C67E4C"/>
    <w:rsid w:val="00C70F4E"/>
    <w:rsid w:val="00C72B78"/>
    <w:rsid w:val="00C72C78"/>
    <w:rsid w:val="00C742B8"/>
    <w:rsid w:val="00C74AD1"/>
    <w:rsid w:val="00C75135"/>
    <w:rsid w:val="00C753BF"/>
    <w:rsid w:val="00C754AC"/>
    <w:rsid w:val="00C75797"/>
    <w:rsid w:val="00C75C48"/>
    <w:rsid w:val="00C75CF6"/>
    <w:rsid w:val="00C803E7"/>
    <w:rsid w:val="00C83A21"/>
    <w:rsid w:val="00C83D3B"/>
    <w:rsid w:val="00C8667D"/>
    <w:rsid w:val="00C9026D"/>
    <w:rsid w:val="00C90A05"/>
    <w:rsid w:val="00C92170"/>
    <w:rsid w:val="00C92A33"/>
    <w:rsid w:val="00C93666"/>
    <w:rsid w:val="00C938B8"/>
    <w:rsid w:val="00C93B94"/>
    <w:rsid w:val="00C9532A"/>
    <w:rsid w:val="00C968E1"/>
    <w:rsid w:val="00CA029C"/>
    <w:rsid w:val="00CA159F"/>
    <w:rsid w:val="00CA19BD"/>
    <w:rsid w:val="00CA249D"/>
    <w:rsid w:val="00CA2CC7"/>
    <w:rsid w:val="00CA31F2"/>
    <w:rsid w:val="00CA3A9F"/>
    <w:rsid w:val="00CA4300"/>
    <w:rsid w:val="00CA46FA"/>
    <w:rsid w:val="00CA5975"/>
    <w:rsid w:val="00CA6067"/>
    <w:rsid w:val="00CA6AF2"/>
    <w:rsid w:val="00CA70C6"/>
    <w:rsid w:val="00CA78AA"/>
    <w:rsid w:val="00CA7A91"/>
    <w:rsid w:val="00CB02D9"/>
    <w:rsid w:val="00CB0419"/>
    <w:rsid w:val="00CB0D88"/>
    <w:rsid w:val="00CB1952"/>
    <w:rsid w:val="00CB195F"/>
    <w:rsid w:val="00CB28CA"/>
    <w:rsid w:val="00CB366E"/>
    <w:rsid w:val="00CB3869"/>
    <w:rsid w:val="00CB74F6"/>
    <w:rsid w:val="00CB78AC"/>
    <w:rsid w:val="00CC1C23"/>
    <w:rsid w:val="00CC32BE"/>
    <w:rsid w:val="00CC4EBA"/>
    <w:rsid w:val="00CC5DBE"/>
    <w:rsid w:val="00CC64FA"/>
    <w:rsid w:val="00CC6E9B"/>
    <w:rsid w:val="00CD0F4F"/>
    <w:rsid w:val="00CD1235"/>
    <w:rsid w:val="00CD174A"/>
    <w:rsid w:val="00CD345D"/>
    <w:rsid w:val="00CD3CB2"/>
    <w:rsid w:val="00CD5113"/>
    <w:rsid w:val="00CE0FDC"/>
    <w:rsid w:val="00CE192E"/>
    <w:rsid w:val="00CE245C"/>
    <w:rsid w:val="00CE4334"/>
    <w:rsid w:val="00CE5112"/>
    <w:rsid w:val="00CE54E0"/>
    <w:rsid w:val="00CE5693"/>
    <w:rsid w:val="00CE5944"/>
    <w:rsid w:val="00CE66F3"/>
    <w:rsid w:val="00CF07EC"/>
    <w:rsid w:val="00CF0BF3"/>
    <w:rsid w:val="00CF2987"/>
    <w:rsid w:val="00CF3DDF"/>
    <w:rsid w:val="00CF3FB9"/>
    <w:rsid w:val="00CF442F"/>
    <w:rsid w:val="00CF47B6"/>
    <w:rsid w:val="00CF4E81"/>
    <w:rsid w:val="00CF5944"/>
    <w:rsid w:val="00CF5EF6"/>
    <w:rsid w:val="00D0214A"/>
    <w:rsid w:val="00D03518"/>
    <w:rsid w:val="00D03EED"/>
    <w:rsid w:val="00D03FFA"/>
    <w:rsid w:val="00D0442D"/>
    <w:rsid w:val="00D048A0"/>
    <w:rsid w:val="00D04D3F"/>
    <w:rsid w:val="00D04DEB"/>
    <w:rsid w:val="00D06791"/>
    <w:rsid w:val="00D10A57"/>
    <w:rsid w:val="00D11994"/>
    <w:rsid w:val="00D11A21"/>
    <w:rsid w:val="00D12189"/>
    <w:rsid w:val="00D14000"/>
    <w:rsid w:val="00D146D8"/>
    <w:rsid w:val="00D16B7D"/>
    <w:rsid w:val="00D170B1"/>
    <w:rsid w:val="00D17309"/>
    <w:rsid w:val="00D21B8F"/>
    <w:rsid w:val="00D2229B"/>
    <w:rsid w:val="00D22364"/>
    <w:rsid w:val="00D227EE"/>
    <w:rsid w:val="00D22E4A"/>
    <w:rsid w:val="00D23C31"/>
    <w:rsid w:val="00D25B32"/>
    <w:rsid w:val="00D263AD"/>
    <w:rsid w:val="00D266BD"/>
    <w:rsid w:val="00D27F94"/>
    <w:rsid w:val="00D30BF5"/>
    <w:rsid w:val="00D312A6"/>
    <w:rsid w:val="00D323C2"/>
    <w:rsid w:val="00D332C1"/>
    <w:rsid w:val="00D34B62"/>
    <w:rsid w:val="00D34E9E"/>
    <w:rsid w:val="00D355CD"/>
    <w:rsid w:val="00D35A3B"/>
    <w:rsid w:val="00D4019A"/>
    <w:rsid w:val="00D40A96"/>
    <w:rsid w:val="00D4155E"/>
    <w:rsid w:val="00D42413"/>
    <w:rsid w:val="00D42815"/>
    <w:rsid w:val="00D43AE1"/>
    <w:rsid w:val="00D44540"/>
    <w:rsid w:val="00D4594A"/>
    <w:rsid w:val="00D46066"/>
    <w:rsid w:val="00D46866"/>
    <w:rsid w:val="00D476BC"/>
    <w:rsid w:val="00D47AC4"/>
    <w:rsid w:val="00D50CCD"/>
    <w:rsid w:val="00D50D67"/>
    <w:rsid w:val="00D50F6D"/>
    <w:rsid w:val="00D523D6"/>
    <w:rsid w:val="00D52BB8"/>
    <w:rsid w:val="00D52F4F"/>
    <w:rsid w:val="00D53DC3"/>
    <w:rsid w:val="00D54408"/>
    <w:rsid w:val="00D5479A"/>
    <w:rsid w:val="00D551DB"/>
    <w:rsid w:val="00D56357"/>
    <w:rsid w:val="00D56878"/>
    <w:rsid w:val="00D56A75"/>
    <w:rsid w:val="00D56C04"/>
    <w:rsid w:val="00D60341"/>
    <w:rsid w:val="00D60947"/>
    <w:rsid w:val="00D61920"/>
    <w:rsid w:val="00D63F94"/>
    <w:rsid w:val="00D65E48"/>
    <w:rsid w:val="00D67304"/>
    <w:rsid w:val="00D67A20"/>
    <w:rsid w:val="00D70085"/>
    <w:rsid w:val="00D708DA"/>
    <w:rsid w:val="00D71AC0"/>
    <w:rsid w:val="00D73030"/>
    <w:rsid w:val="00D7389E"/>
    <w:rsid w:val="00D758C2"/>
    <w:rsid w:val="00D76659"/>
    <w:rsid w:val="00D80890"/>
    <w:rsid w:val="00D80D06"/>
    <w:rsid w:val="00D8154D"/>
    <w:rsid w:val="00D81CE5"/>
    <w:rsid w:val="00D8339A"/>
    <w:rsid w:val="00D8473C"/>
    <w:rsid w:val="00D84AAB"/>
    <w:rsid w:val="00D852E4"/>
    <w:rsid w:val="00D8541D"/>
    <w:rsid w:val="00D85DAF"/>
    <w:rsid w:val="00D90E56"/>
    <w:rsid w:val="00D91E00"/>
    <w:rsid w:val="00D93D35"/>
    <w:rsid w:val="00D940FF"/>
    <w:rsid w:val="00D95519"/>
    <w:rsid w:val="00D95CA5"/>
    <w:rsid w:val="00D97CDF"/>
    <w:rsid w:val="00DA1908"/>
    <w:rsid w:val="00DA19DC"/>
    <w:rsid w:val="00DA1DDD"/>
    <w:rsid w:val="00DA1F57"/>
    <w:rsid w:val="00DA2BB9"/>
    <w:rsid w:val="00DA3411"/>
    <w:rsid w:val="00DA3D12"/>
    <w:rsid w:val="00DA5672"/>
    <w:rsid w:val="00DA5892"/>
    <w:rsid w:val="00DA5BE2"/>
    <w:rsid w:val="00DA6B93"/>
    <w:rsid w:val="00DB181E"/>
    <w:rsid w:val="00DB1923"/>
    <w:rsid w:val="00DB1A25"/>
    <w:rsid w:val="00DB22BC"/>
    <w:rsid w:val="00DB393F"/>
    <w:rsid w:val="00DB3C44"/>
    <w:rsid w:val="00DB4A2F"/>
    <w:rsid w:val="00DB4BA8"/>
    <w:rsid w:val="00DB4CFB"/>
    <w:rsid w:val="00DB5266"/>
    <w:rsid w:val="00DB52BE"/>
    <w:rsid w:val="00DB57E4"/>
    <w:rsid w:val="00DB64E3"/>
    <w:rsid w:val="00DB65A7"/>
    <w:rsid w:val="00DB7DB9"/>
    <w:rsid w:val="00DC0B3A"/>
    <w:rsid w:val="00DC25DF"/>
    <w:rsid w:val="00DC2A3E"/>
    <w:rsid w:val="00DC3711"/>
    <w:rsid w:val="00DC632D"/>
    <w:rsid w:val="00DC6E39"/>
    <w:rsid w:val="00DC7ED6"/>
    <w:rsid w:val="00DD0276"/>
    <w:rsid w:val="00DD03C1"/>
    <w:rsid w:val="00DD05B2"/>
    <w:rsid w:val="00DD11DE"/>
    <w:rsid w:val="00DD1F6F"/>
    <w:rsid w:val="00DD3394"/>
    <w:rsid w:val="00DD36DB"/>
    <w:rsid w:val="00DD3D80"/>
    <w:rsid w:val="00DD4A62"/>
    <w:rsid w:val="00DD4D87"/>
    <w:rsid w:val="00DD5F8F"/>
    <w:rsid w:val="00DD6C7E"/>
    <w:rsid w:val="00DE0AC0"/>
    <w:rsid w:val="00DE2041"/>
    <w:rsid w:val="00DE4567"/>
    <w:rsid w:val="00DE500B"/>
    <w:rsid w:val="00DE535E"/>
    <w:rsid w:val="00DE58DB"/>
    <w:rsid w:val="00DE6058"/>
    <w:rsid w:val="00DE6BCF"/>
    <w:rsid w:val="00DE6C70"/>
    <w:rsid w:val="00DE7A49"/>
    <w:rsid w:val="00DE7DA9"/>
    <w:rsid w:val="00DF03B4"/>
    <w:rsid w:val="00DF1253"/>
    <w:rsid w:val="00DF1A8D"/>
    <w:rsid w:val="00DF2F56"/>
    <w:rsid w:val="00DF36E8"/>
    <w:rsid w:val="00E01205"/>
    <w:rsid w:val="00E0124C"/>
    <w:rsid w:val="00E01355"/>
    <w:rsid w:val="00E02416"/>
    <w:rsid w:val="00E02451"/>
    <w:rsid w:val="00E0443A"/>
    <w:rsid w:val="00E05915"/>
    <w:rsid w:val="00E06CDA"/>
    <w:rsid w:val="00E06E06"/>
    <w:rsid w:val="00E0732D"/>
    <w:rsid w:val="00E1023A"/>
    <w:rsid w:val="00E118F3"/>
    <w:rsid w:val="00E11906"/>
    <w:rsid w:val="00E148E5"/>
    <w:rsid w:val="00E14BA8"/>
    <w:rsid w:val="00E14C23"/>
    <w:rsid w:val="00E14DCB"/>
    <w:rsid w:val="00E16824"/>
    <w:rsid w:val="00E16CDB"/>
    <w:rsid w:val="00E177D5"/>
    <w:rsid w:val="00E177DA"/>
    <w:rsid w:val="00E20327"/>
    <w:rsid w:val="00E20FB4"/>
    <w:rsid w:val="00E210E4"/>
    <w:rsid w:val="00E21105"/>
    <w:rsid w:val="00E214D1"/>
    <w:rsid w:val="00E21DFD"/>
    <w:rsid w:val="00E22CD6"/>
    <w:rsid w:val="00E23757"/>
    <w:rsid w:val="00E2450C"/>
    <w:rsid w:val="00E2505B"/>
    <w:rsid w:val="00E25832"/>
    <w:rsid w:val="00E26763"/>
    <w:rsid w:val="00E27D90"/>
    <w:rsid w:val="00E27DE6"/>
    <w:rsid w:val="00E310D2"/>
    <w:rsid w:val="00E31234"/>
    <w:rsid w:val="00E32808"/>
    <w:rsid w:val="00E32E9E"/>
    <w:rsid w:val="00E341CD"/>
    <w:rsid w:val="00E34C19"/>
    <w:rsid w:val="00E367A6"/>
    <w:rsid w:val="00E36F3F"/>
    <w:rsid w:val="00E3713E"/>
    <w:rsid w:val="00E4164C"/>
    <w:rsid w:val="00E419B8"/>
    <w:rsid w:val="00E4394E"/>
    <w:rsid w:val="00E43C0C"/>
    <w:rsid w:val="00E43C64"/>
    <w:rsid w:val="00E43D4C"/>
    <w:rsid w:val="00E44A42"/>
    <w:rsid w:val="00E450EC"/>
    <w:rsid w:val="00E45B4B"/>
    <w:rsid w:val="00E45FA6"/>
    <w:rsid w:val="00E4619C"/>
    <w:rsid w:val="00E47717"/>
    <w:rsid w:val="00E50405"/>
    <w:rsid w:val="00E520AF"/>
    <w:rsid w:val="00E522E9"/>
    <w:rsid w:val="00E52732"/>
    <w:rsid w:val="00E52E86"/>
    <w:rsid w:val="00E53FDF"/>
    <w:rsid w:val="00E547B9"/>
    <w:rsid w:val="00E548E6"/>
    <w:rsid w:val="00E5559D"/>
    <w:rsid w:val="00E55A9C"/>
    <w:rsid w:val="00E56A9C"/>
    <w:rsid w:val="00E57296"/>
    <w:rsid w:val="00E57723"/>
    <w:rsid w:val="00E57E3A"/>
    <w:rsid w:val="00E60454"/>
    <w:rsid w:val="00E6165A"/>
    <w:rsid w:val="00E620E1"/>
    <w:rsid w:val="00E6218F"/>
    <w:rsid w:val="00E62B78"/>
    <w:rsid w:val="00E6783C"/>
    <w:rsid w:val="00E708E1"/>
    <w:rsid w:val="00E70C5B"/>
    <w:rsid w:val="00E72E22"/>
    <w:rsid w:val="00E7318F"/>
    <w:rsid w:val="00E734E2"/>
    <w:rsid w:val="00E744AD"/>
    <w:rsid w:val="00E74BAB"/>
    <w:rsid w:val="00E74EA1"/>
    <w:rsid w:val="00E75917"/>
    <w:rsid w:val="00E75FDF"/>
    <w:rsid w:val="00E77F60"/>
    <w:rsid w:val="00E8016E"/>
    <w:rsid w:val="00E8091D"/>
    <w:rsid w:val="00E80ABE"/>
    <w:rsid w:val="00E80CBB"/>
    <w:rsid w:val="00E81643"/>
    <w:rsid w:val="00E81862"/>
    <w:rsid w:val="00E83371"/>
    <w:rsid w:val="00E83D3E"/>
    <w:rsid w:val="00E8422A"/>
    <w:rsid w:val="00E84AB8"/>
    <w:rsid w:val="00E85D10"/>
    <w:rsid w:val="00E90B9E"/>
    <w:rsid w:val="00E914EC"/>
    <w:rsid w:val="00E928E4"/>
    <w:rsid w:val="00E92B12"/>
    <w:rsid w:val="00E92E63"/>
    <w:rsid w:val="00E93BBE"/>
    <w:rsid w:val="00E94F65"/>
    <w:rsid w:val="00E951C6"/>
    <w:rsid w:val="00E955AF"/>
    <w:rsid w:val="00E95CB9"/>
    <w:rsid w:val="00E966D8"/>
    <w:rsid w:val="00E96E26"/>
    <w:rsid w:val="00E974D1"/>
    <w:rsid w:val="00EA1E77"/>
    <w:rsid w:val="00EA25F4"/>
    <w:rsid w:val="00EA29AF"/>
    <w:rsid w:val="00EA49DF"/>
    <w:rsid w:val="00EA6203"/>
    <w:rsid w:val="00EA6475"/>
    <w:rsid w:val="00EA7F4C"/>
    <w:rsid w:val="00EB0037"/>
    <w:rsid w:val="00EB0F32"/>
    <w:rsid w:val="00EB3860"/>
    <w:rsid w:val="00EB4859"/>
    <w:rsid w:val="00EB540D"/>
    <w:rsid w:val="00EB5770"/>
    <w:rsid w:val="00EB643D"/>
    <w:rsid w:val="00EB758A"/>
    <w:rsid w:val="00EB7EB9"/>
    <w:rsid w:val="00EC0652"/>
    <w:rsid w:val="00EC1754"/>
    <w:rsid w:val="00EC1C6F"/>
    <w:rsid w:val="00EC1ED7"/>
    <w:rsid w:val="00EC2280"/>
    <w:rsid w:val="00EC35AD"/>
    <w:rsid w:val="00EC3E68"/>
    <w:rsid w:val="00EC45FB"/>
    <w:rsid w:val="00EC5B65"/>
    <w:rsid w:val="00EC6D1B"/>
    <w:rsid w:val="00EC6D36"/>
    <w:rsid w:val="00EC7DFD"/>
    <w:rsid w:val="00ED1285"/>
    <w:rsid w:val="00ED172B"/>
    <w:rsid w:val="00ED1A30"/>
    <w:rsid w:val="00ED2F1B"/>
    <w:rsid w:val="00ED3C16"/>
    <w:rsid w:val="00ED4FB0"/>
    <w:rsid w:val="00ED5500"/>
    <w:rsid w:val="00ED6401"/>
    <w:rsid w:val="00ED70AB"/>
    <w:rsid w:val="00EE0A3D"/>
    <w:rsid w:val="00EE2A32"/>
    <w:rsid w:val="00EE3A11"/>
    <w:rsid w:val="00EE3FD0"/>
    <w:rsid w:val="00EE4AAE"/>
    <w:rsid w:val="00EE4E2B"/>
    <w:rsid w:val="00EE562C"/>
    <w:rsid w:val="00EE646D"/>
    <w:rsid w:val="00EE7C15"/>
    <w:rsid w:val="00EF033E"/>
    <w:rsid w:val="00EF0C4E"/>
    <w:rsid w:val="00EF13CE"/>
    <w:rsid w:val="00EF1DF9"/>
    <w:rsid w:val="00EF2C5E"/>
    <w:rsid w:val="00EF334A"/>
    <w:rsid w:val="00EF36A4"/>
    <w:rsid w:val="00EF3A56"/>
    <w:rsid w:val="00EF4CB5"/>
    <w:rsid w:val="00EF556E"/>
    <w:rsid w:val="00EF60CC"/>
    <w:rsid w:val="00EF77F1"/>
    <w:rsid w:val="00EF78E2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5A6"/>
    <w:rsid w:val="00F03965"/>
    <w:rsid w:val="00F043C4"/>
    <w:rsid w:val="00F04544"/>
    <w:rsid w:val="00F045AF"/>
    <w:rsid w:val="00F04C1F"/>
    <w:rsid w:val="00F04D0C"/>
    <w:rsid w:val="00F0632C"/>
    <w:rsid w:val="00F0766F"/>
    <w:rsid w:val="00F07EBC"/>
    <w:rsid w:val="00F11018"/>
    <w:rsid w:val="00F11205"/>
    <w:rsid w:val="00F128C5"/>
    <w:rsid w:val="00F13375"/>
    <w:rsid w:val="00F13D0E"/>
    <w:rsid w:val="00F14465"/>
    <w:rsid w:val="00F146CE"/>
    <w:rsid w:val="00F15A6F"/>
    <w:rsid w:val="00F15DE4"/>
    <w:rsid w:val="00F16A6A"/>
    <w:rsid w:val="00F173A6"/>
    <w:rsid w:val="00F23E7B"/>
    <w:rsid w:val="00F2479C"/>
    <w:rsid w:val="00F24B9B"/>
    <w:rsid w:val="00F25D2D"/>
    <w:rsid w:val="00F26F4F"/>
    <w:rsid w:val="00F30595"/>
    <w:rsid w:val="00F315A0"/>
    <w:rsid w:val="00F31D04"/>
    <w:rsid w:val="00F31D80"/>
    <w:rsid w:val="00F32B0D"/>
    <w:rsid w:val="00F33181"/>
    <w:rsid w:val="00F33497"/>
    <w:rsid w:val="00F3708F"/>
    <w:rsid w:val="00F40E76"/>
    <w:rsid w:val="00F422DF"/>
    <w:rsid w:val="00F437B2"/>
    <w:rsid w:val="00F43A18"/>
    <w:rsid w:val="00F46088"/>
    <w:rsid w:val="00F468E4"/>
    <w:rsid w:val="00F4720D"/>
    <w:rsid w:val="00F50F75"/>
    <w:rsid w:val="00F5187A"/>
    <w:rsid w:val="00F52330"/>
    <w:rsid w:val="00F52A41"/>
    <w:rsid w:val="00F52C40"/>
    <w:rsid w:val="00F5474E"/>
    <w:rsid w:val="00F55E79"/>
    <w:rsid w:val="00F56763"/>
    <w:rsid w:val="00F56831"/>
    <w:rsid w:val="00F57363"/>
    <w:rsid w:val="00F57599"/>
    <w:rsid w:val="00F5767F"/>
    <w:rsid w:val="00F60406"/>
    <w:rsid w:val="00F60925"/>
    <w:rsid w:val="00F61D18"/>
    <w:rsid w:val="00F63628"/>
    <w:rsid w:val="00F638B5"/>
    <w:rsid w:val="00F64795"/>
    <w:rsid w:val="00F65C88"/>
    <w:rsid w:val="00F6604B"/>
    <w:rsid w:val="00F66721"/>
    <w:rsid w:val="00F719D7"/>
    <w:rsid w:val="00F7265A"/>
    <w:rsid w:val="00F746B3"/>
    <w:rsid w:val="00F754E9"/>
    <w:rsid w:val="00F76470"/>
    <w:rsid w:val="00F765EE"/>
    <w:rsid w:val="00F76735"/>
    <w:rsid w:val="00F771DD"/>
    <w:rsid w:val="00F779C7"/>
    <w:rsid w:val="00F77A1B"/>
    <w:rsid w:val="00F77FDE"/>
    <w:rsid w:val="00F859E3"/>
    <w:rsid w:val="00F85BFF"/>
    <w:rsid w:val="00F86111"/>
    <w:rsid w:val="00F86B4E"/>
    <w:rsid w:val="00F87E4D"/>
    <w:rsid w:val="00F907D8"/>
    <w:rsid w:val="00F90B19"/>
    <w:rsid w:val="00F914DA"/>
    <w:rsid w:val="00F91F64"/>
    <w:rsid w:val="00F920CF"/>
    <w:rsid w:val="00F92900"/>
    <w:rsid w:val="00F93293"/>
    <w:rsid w:val="00F93C01"/>
    <w:rsid w:val="00F9440E"/>
    <w:rsid w:val="00F9463D"/>
    <w:rsid w:val="00F956F1"/>
    <w:rsid w:val="00FA0EDE"/>
    <w:rsid w:val="00FA218C"/>
    <w:rsid w:val="00FA226F"/>
    <w:rsid w:val="00FA2AE5"/>
    <w:rsid w:val="00FA2E72"/>
    <w:rsid w:val="00FA45C2"/>
    <w:rsid w:val="00FA4CDF"/>
    <w:rsid w:val="00FA5529"/>
    <w:rsid w:val="00FA5614"/>
    <w:rsid w:val="00FA5741"/>
    <w:rsid w:val="00FA58E8"/>
    <w:rsid w:val="00FA6291"/>
    <w:rsid w:val="00FA6344"/>
    <w:rsid w:val="00FA6CBA"/>
    <w:rsid w:val="00FA6F35"/>
    <w:rsid w:val="00FA7ECA"/>
    <w:rsid w:val="00FB1D47"/>
    <w:rsid w:val="00FB1DD0"/>
    <w:rsid w:val="00FB2292"/>
    <w:rsid w:val="00FB4488"/>
    <w:rsid w:val="00FB484C"/>
    <w:rsid w:val="00FB5EC5"/>
    <w:rsid w:val="00FB621F"/>
    <w:rsid w:val="00FB6881"/>
    <w:rsid w:val="00FB778F"/>
    <w:rsid w:val="00FB7F53"/>
    <w:rsid w:val="00FC03EE"/>
    <w:rsid w:val="00FC0F6F"/>
    <w:rsid w:val="00FC28EF"/>
    <w:rsid w:val="00FC2C63"/>
    <w:rsid w:val="00FC3886"/>
    <w:rsid w:val="00FC5731"/>
    <w:rsid w:val="00FC5B7A"/>
    <w:rsid w:val="00FC5C74"/>
    <w:rsid w:val="00FC7102"/>
    <w:rsid w:val="00FC751F"/>
    <w:rsid w:val="00FC7BE5"/>
    <w:rsid w:val="00FD00D3"/>
    <w:rsid w:val="00FD1676"/>
    <w:rsid w:val="00FD2A85"/>
    <w:rsid w:val="00FD2C3B"/>
    <w:rsid w:val="00FD2EBF"/>
    <w:rsid w:val="00FD33C9"/>
    <w:rsid w:val="00FD4AD1"/>
    <w:rsid w:val="00FD4B74"/>
    <w:rsid w:val="00FD5452"/>
    <w:rsid w:val="00FD5C35"/>
    <w:rsid w:val="00FD7839"/>
    <w:rsid w:val="00FE21C5"/>
    <w:rsid w:val="00FE25B8"/>
    <w:rsid w:val="00FE361A"/>
    <w:rsid w:val="00FE4000"/>
    <w:rsid w:val="00FE4449"/>
    <w:rsid w:val="00FE5694"/>
    <w:rsid w:val="00FE5E87"/>
    <w:rsid w:val="00FE70F7"/>
    <w:rsid w:val="00FE7477"/>
    <w:rsid w:val="00FE7803"/>
    <w:rsid w:val="00FE7FA5"/>
    <w:rsid w:val="00FF0519"/>
    <w:rsid w:val="00FF0878"/>
    <w:rsid w:val="00FF094A"/>
    <w:rsid w:val="00FF1BB3"/>
    <w:rsid w:val="00FF30F4"/>
    <w:rsid w:val="00FF3E61"/>
    <w:rsid w:val="00FF3EE0"/>
    <w:rsid w:val="00FF4B52"/>
    <w:rsid w:val="00FF4E11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4670B"/>
  <w15:docId w15:val="{32A2964F-0BCB-41A5-942C-35FD4DD8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833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ormalny tekst,Akapit z listą3,Obiekt,BulletC,Akapit z listą31,NOWY,Akapit z listą32,Akapit z listą2,Numerowanie,Akapit z listą BS,sw tekst,Kolorowa lista — akcent 11,List Paragraph,CW_Lista,List Paragraph1,Akapit z listą4,L1,Wyliczanie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Numerowanie Znak,Akapit z listą BS Znak,sw tekst Znak,Kolorowa lista — akcent 11 Znak"/>
    <w:link w:val="Akapitzlist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3C64"/>
    <w:rPr>
      <w:color w:val="605E5C"/>
      <w:shd w:val="clear" w:color="auto" w:fill="E1DFDD"/>
    </w:rPr>
  </w:style>
  <w:style w:type="paragraph" w:customStyle="1" w:styleId="Default">
    <w:name w:val="Default"/>
    <w:rsid w:val="004B461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LO-normal">
    <w:name w:val="LO-normal"/>
    <w:qFormat/>
    <w:rsid w:val="00DB4BA8"/>
    <w:rPr>
      <w:rFonts w:eastAsia="NSimSun" w:cs="Arial"/>
      <w:lang w:eastAsia="zh-CN" w:bidi="hi-IN"/>
    </w:rPr>
  </w:style>
  <w:style w:type="table" w:customStyle="1" w:styleId="TableNormal">
    <w:name w:val="Table Normal"/>
    <w:rsid w:val="00B540C4"/>
    <w:rPr>
      <w:rFonts w:eastAsia="NSimSun" w:cs="Arial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47C61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1C13A4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41F27"/>
    <w:rPr>
      <w:color w:val="605E5C"/>
      <w:shd w:val="clear" w:color="auto" w:fill="E1DFDD"/>
    </w:rPr>
  </w:style>
  <w:style w:type="paragraph" w:customStyle="1" w:styleId="Teksttreci">
    <w:name w:val="Tekst treści"/>
    <w:basedOn w:val="Normalny"/>
    <w:rsid w:val="00190C64"/>
    <w:pPr>
      <w:widowControl w:val="0"/>
      <w:suppressAutoHyphens/>
      <w:spacing w:line="360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western">
    <w:name w:val="western"/>
    <w:basedOn w:val="Normalny"/>
    <w:rsid w:val="00A81D37"/>
    <w:pPr>
      <w:suppressAutoHyphens/>
      <w:spacing w:before="280" w:after="142" w:line="288" w:lineRule="auto"/>
    </w:pPr>
    <w:rPr>
      <w:rFonts w:ascii="Calibri" w:eastAsia="Arial Unicode MS" w:hAnsi="Calibri" w:cs="Calibri"/>
      <w:color w:val="00000A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B2E14-A694-4ACD-AAA9-7E5DED070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22</Pages>
  <Words>5439</Words>
  <Characters>32639</Characters>
  <Application>Microsoft Office Word</Application>
  <DocSecurity>0</DocSecurity>
  <Lines>271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38002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Dorota Sołtys</cp:lastModifiedBy>
  <cp:revision>28</cp:revision>
  <cp:lastPrinted>2025-06-03T06:29:00Z</cp:lastPrinted>
  <dcterms:created xsi:type="dcterms:W3CDTF">2025-05-05T20:11:00Z</dcterms:created>
  <dcterms:modified xsi:type="dcterms:W3CDTF">2026-03-31T11:20:00Z</dcterms:modified>
</cp:coreProperties>
</file>